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BEA0" w14:textId="298A33CB" w:rsidR="008F5E77" w:rsidRPr="00816C9C" w:rsidRDefault="00AE0AE1" w:rsidP="001F506C">
      <w:pPr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>PRILOGA 1 – TEHNIČNA SPECIFIKACIJA VOZIL</w:t>
      </w:r>
      <w:r w:rsidR="003C128B" w:rsidRPr="00816C9C">
        <w:rPr>
          <w:rFonts w:asciiTheme="minorHAnsi" w:hAnsiTheme="minorHAnsi"/>
          <w:b/>
          <w:szCs w:val="20"/>
        </w:rPr>
        <w:t>A</w:t>
      </w:r>
    </w:p>
    <w:p w14:paraId="1238EBBF" w14:textId="4A1BDA15" w:rsidR="008B0E54" w:rsidRPr="00816C9C" w:rsidRDefault="00AE0AE1" w:rsidP="00D00DD3">
      <w:pPr>
        <w:spacing w:after="120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Predmet</w:t>
      </w:r>
      <w:proofErr w:type="spellEnd"/>
      <w:r w:rsidRPr="00816C9C">
        <w:rPr>
          <w:rFonts w:asciiTheme="minorHAnsi" w:hAnsiTheme="minorHAnsi"/>
          <w:szCs w:val="20"/>
        </w:rPr>
        <w:t xml:space="preserve"> Sklopa 1 je </w:t>
      </w:r>
      <w:proofErr w:type="spellStart"/>
      <w:r w:rsidRPr="00816C9C">
        <w:rPr>
          <w:rFonts w:asciiTheme="minorHAnsi" w:hAnsiTheme="minorHAnsi"/>
          <w:szCs w:val="20"/>
        </w:rPr>
        <w:t>dobava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enega</w:t>
      </w:r>
      <w:proofErr w:type="spellEnd"/>
      <w:r w:rsidRPr="00816C9C">
        <w:rPr>
          <w:rFonts w:asciiTheme="minorHAnsi" w:hAnsiTheme="minorHAnsi"/>
          <w:szCs w:val="20"/>
        </w:rPr>
        <w:t xml:space="preserve"> (1) </w:t>
      </w:r>
      <w:proofErr w:type="spellStart"/>
      <w:r w:rsidRPr="00816C9C">
        <w:rPr>
          <w:rFonts w:asciiTheme="minorHAnsi" w:hAnsiTheme="minorHAnsi"/>
          <w:szCs w:val="20"/>
        </w:rPr>
        <w:t>novega</w:t>
      </w:r>
      <w:proofErr w:type="spellEnd"/>
      <w:r w:rsidRPr="00816C9C">
        <w:rPr>
          <w:rFonts w:asciiTheme="minorHAnsi" w:hAnsiTheme="minorHAnsi"/>
          <w:szCs w:val="20"/>
        </w:rPr>
        <w:t xml:space="preserve">, </w:t>
      </w:r>
      <w:proofErr w:type="spellStart"/>
      <w:r w:rsidRPr="00816C9C">
        <w:rPr>
          <w:rFonts w:asciiTheme="minorHAnsi" w:hAnsiTheme="minorHAnsi"/>
          <w:szCs w:val="20"/>
        </w:rPr>
        <w:t>električnega</w:t>
      </w:r>
      <w:proofErr w:type="spellEnd"/>
      <w:r w:rsidRPr="00816C9C">
        <w:rPr>
          <w:rFonts w:asciiTheme="minorHAnsi" w:hAnsiTheme="minorHAnsi"/>
          <w:szCs w:val="20"/>
        </w:rPr>
        <w:t xml:space="preserve">, </w:t>
      </w:r>
      <w:proofErr w:type="spellStart"/>
      <w:r w:rsidRPr="00816C9C">
        <w:rPr>
          <w:rFonts w:asciiTheme="minorHAnsi" w:hAnsiTheme="minorHAnsi"/>
          <w:szCs w:val="20"/>
        </w:rPr>
        <w:t>nerabljenega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kombiniranega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vozila</w:t>
      </w:r>
      <w:proofErr w:type="spellEnd"/>
      <w:r w:rsidR="003C128B" w:rsidRPr="00816C9C">
        <w:rPr>
          <w:rFonts w:asciiTheme="minorHAnsi" w:hAnsiTheme="minorHAnsi"/>
          <w:szCs w:val="20"/>
        </w:rPr>
        <w:t xml:space="preserve">. </w:t>
      </w:r>
      <w:proofErr w:type="spellStart"/>
      <w:r w:rsidRPr="00816C9C">
        <w:rPr>
          <w:rFonts w:asciiTheme="minorHAnsi" w:hAnsiTheme="minorHAnsi"/>
          <w:szCs w:val="20"/>
        </w:rPr>
        <w:t>Ponudnik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lahko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ponudi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tehnično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enakovredno</w:t>
      </w:r>
      <w:proofErr w:type="spellEnd"/>
      <w:r w:rsidRPr="00816C9C">
        <w:rPr>
          <w:rFonts w:asciiTheme="minorHAnsi" w:hAnsiTheme="minorHAnsi"/>
          <w:szCs w:val="20"/>
        </w:rPr>
        <w:t xml:space="preserve"> ali </w:t>
      </w:r>
      <w:proofErr w:type="spellStart"/>
      <w:r w:rsidRPr="00816C9C">
        <w:rPr>
          <w:rFonts w:asciiTheme="minorHAnsi" w:hAnsiTheme="minorHAnsi"/>
          <w:szCs w:val="20"/>
        </w:rPr>
        <w:t>boljšo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rešitev</w:t>
      </w:r>
      <w:proofErr w:type="spellEnd"/>
      <w:r w:rsidRPr="00816C9C">
        <w:rPr>
          <w:rFonts w:asciiTheme="minorHAnsi" w:hAnsiTheme="minorHAnsi"/>
          <w:szCs w:val="20"/>
        </w:rPr>
        <w:t xml:space="preserve">, pod </w:t>
      </w:r>
      <w:proofErr w:type="spellStart"/>
      <w:r w:rsidRPr="00816C9C">
        <w:rPr>
          <w:rFonts w:asciiTheme="minorHAnsi" w:hAnsiTheme="minorHAnsi"/>
          <w:szCs w:val="20"/>
        </w:rPr>
        <w:t>pogojem</w:t>
      </w:r>
      <w:proofErr w:type="spellEnd"/>
      <w:r w:rsidRPr="00816C9C">
        <w:rPr>
          <w:rFonts w:asciiTheme="minorHAnsi" w:hAnsiTheme="minorHAnsi"/>
          <w:szCs w:val="20"/>
        </w:rPr>
        <w:t xml:space="preserve">, da </w:t>
      </w:r>
      <w:proofErr w:type="spellStart"/>
      <w:r w:rsidRPr="00816C9C">
        <w:rPr>
          <w:rFonts w:asciiTheme="minorHAnsi" w:hAnsiTheme="minorHAnsi"/>
          <w:szCs w:val="20"/>
        </w:rPr>
        <w:t>ponujeno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vozilo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izpolnjuje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vse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spodaj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navedene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minimalne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tehnične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zahteve</w:t>
      </w:r>
      <w:proofErr w:type="spellEnd"/>
      <w:r w:rsidRPr="00816C9C">
        <w:rPr>
          <w:rFonts w:asciiTheme="minorHAnsi" w:hAnsiTheme="minorHAnsi"/>
          <w:szCs w:val="20"/>
        </w:rPr>
        <w:t>.</w:t>
      </w:r>
    </w:p>
    <w:p w14:paraId="2CB8B66F" w14:textId="77777777" w:rsidR="008B0E54" w:rsidRPr="00816C9C" w:rsidRDefault="00AE0AE1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 xml:space="preserve">1. </w:t>
      </w:r>
      <w:proofErr w:type="spellStart"/>
      <w:r w:rsidRPr="00816C9C">
        <w:rPr>
          <w:rFonts w:asciiTheme="minorHAnsi" w:hAnsiTheme="minorHAnsi"/>
          <w:b/>
          <w:szCs w:val="20"/>
        </w:rPr>
        <w:t>Splošne</w:t>
      </w:r>
      <w:proofErr w:type="spellEnd"/>
      <w:r w:rsidRPr="00816C9C">
        <w:rPr>
          <w:rFonts w:asciiTheme="minorHAnsi" w:hAnsiTheme="minorHAnsi"/>
          <w:b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b/>
          <w:szCs w:val="20"/>
        </w:rPr>
        <w:t>zahteve</w:t>
      </w:r>
      <w:proofErr w:type="spellEnd"/>
    </w:p>
    <w:p w14:paraId="453B9511" w14:textId="4E364683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tip </w:t>
      </w:r>
      <w:proofErr w:type="spellStart"/>
      <w:r w:rsidRPr="00816C9C">
        <w:rPr>
          <w:rFonts w:asciiTheme="minorHAnsi" w:hAnsiTheme="minorHAnsi"/>
          <w:szCs w:val="20"/>
        </w:rPr>
        <w:t>vozila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električno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kombinirano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vozilo</w:t>
      </w:r>
      <w:proofErr w:type="spellEnd"/>
      <w:r w:rsidRPr="00816C9C">
        <w:rPr>
          <w:rFonts w:asciiTheme="minorHAnsi" w:hAnsiTheme="minorHAnsi"/>
          <w:szCs w:val="20"/>
        </w:rPr>
        <w:t xml:space="preserve"> (e-kombi) </w:t>
      </w:r>
    </w:p>
    <w:p w14:paraId="19D297BA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količina</w:t>
      </w:r>
      <w:proofErr w:type="spellEnd"/>
      <w:r w:rsidRPr="00816C9C">
        <w:rPr>
          <w:rFonts w:asciiTheme="minorHAnsi" w:hAnsiTheme="minorHAnsi"/>
          <w:szCs w:val="20"/>
        </w:rPr>
        <w:t xml:space="preserve">: 1 </w:t>
      </w:r>
      <w:proofErr w:type="spellStart"/>
      <w:r w:rsidRPr="00816C9C">
        <w:rPr>
          <w:rFonts w:asciiTheme="minorHAnsi" w:hAnsiTheme="minorHAnsi"/>
          <w:szCs w:val="20"/>
        </w:rPr>
        <w:t>vozilo</w:t>
      </w:r>
      <w:proofErr w:type="spellEnd"/>
    </w:p>
    <w:p w14:paraId="3F137949" w14:textId="0DFD9D36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namen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uporabe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prevoz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="000518AB" w:rsidRPr="00816C9C">
        <w:rPr>
          <w:rFonts w:asciiTheme="minorHAnsi" w:hAnsiTheme="minorHAnsi"/>
          <w:szCs w:val="20"/>
        </w:rPr>
        <w:t>hrane</w:t>
      </w:r>
      <w:proofErr w:type="spellEnd"/>
      <w:r w:rsidR="000518AB" w:rsidRPr="00816C9C">
        <w:rPr>
          <w:rFonts w:asciiTheme="minorHAnsi" w:hAnsiTheme="minorHAnsi"/>
          <w:szCs w:val="20"/>
        </w:rPr>
        <w:t xml:space="preserve"> in </w:t>
      </w:r>
      <w:proofErr w:type="spellStart"/>
      <w:r w:rsidR="000518AB" w:rsidRPr="00816C9C">
        <w:rPr>
          <w:rFonts w:asciiTheme="minorHAnsi" w:hAnsiTheme="minorHAnsi"/>
          <w:szCs w:val="20"/>
        </w:rPr>
        <w:t>perila</w:t>
      </w:r>
      <w:proofErr w:type="spellEnd"/>
    </w:p>
    <w:p w14:paraId="6920C0A1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vozilo</w:t>
      </w:r>
      <w:proofErr w:type="spellEnd"/>
      <w:r w:rsidRPr="00816C9C">
        <w:rPr>
          <w:rFonts w:asciiTheme="minorHAnsi" w:hAnsiTheme="minorHAnsi"/>
          <w:szCs w:val="20"/>
        </w:rPr>
        <w:t xml:space="preserve"> mora </w:t>
      </w:r>
      <w:proofErr w:type="spellStart"/>
      <w:r w:rsidRPr="00816C9C">
        <w:rPr>
          <w:rFonts w:asciiTheme="minorHAnsi" w:hAnsiTheme="minorHAnsi"/>
          <w:szCs w:val="20"/>
        </w:rPr>
        <w:t>biti</w:t>
      </w:r>
      <w:proofErr w:type="spellEnd"/>
      <w:r w:rsidRPr="00816C9C">
        <w:rPr>
          <w:rFonts w:asciiTheme="minorHAnsi" w:hAnsiTheme="minorHAnsi"/>
          <w:szCs w:val="20"/>
        </w:rPr>
        <w:t xml:space="preserve"> novo in </w:t>
      </w:r>
      <w:proofErr w:type="spellStart"/>
      <w:r w:rsidRPr="00816C9C">
        <w:rPr>
          <w:rFonts w:asciiTheme="minorHAnsi" w:hAnsiTheme="minorHAnsi"/>
          <w:szCs w:val="20"/>
        </w:rPr>
        <w:t>nerabljeno</w:t>
      </w:r>
      <w:proofErr w:type="spellEnd"/>
    </w:p>
    <w:p w14:paraId="288ADBE6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homologacija</w:t>
      </w:r>
      <w:proofErr w:type="spellEnd"/>
      <w:r w:rsidRPr="00816C9C">
        <w:rPr>
          <w:rFonts w:asciiTheme="minorHAnsi" w:hAnsiTheme="minorHAnsi"/>
          <w:szCs w:val="20"/>
        </w:rPr>
        <w:t xml:space="preserve"> za </w:t>
      </w:r>
      <w:proofErr w:type="spellStart"/>
      <w:r w:rsidRPr="00816C9C">
        <w:rPr>
          <w:rFonts w:asciiTheme="minorHAnsi" w:hAnsiTheme="minorHAnsi"/>
          <w:szCs w:val="20"/>
        </w:rPr>
        <w:t>uporabo</w:t>
      </w:r>
      <w:proofErr w:type="spellEnd"/>
      <w:r w:rsidRPr="00816C9C">
        <w:rPr>
          <w:rFonts w:asciiTheme="minorHAnsi" w:hAnsiTheme="minorHAnsi"/>
          <w:szCs w:val="20"/>
        </w:rPr>
        <w:t xml:space="preserve"> v </w:t>
      </w:r>
      <w:proofErr w:type="spellStart"/>
      <w:r w:rsidRPr="00816C9C">
        <w:rPr>
          <w:rFonts w:asciiTheme="minorHAnsi" w:hAnsiTheme="minorHAnsi"/>
          <w:szCs w:val="20"/>
        </w:rPr>
        <w:t>Republiki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Sloveniji</w:t>
      </w:r>
      <w:proofErr w:type="spellEnd"/>
      <w:r w:rsidRPr="00816C9C">
        <w:rPr>
          <w:rFonts w:asciiTheme="minorHAnsi" w:hAnsiTheme="minorHAnsi"/>
          <w:szCs w:val="20"/>
        </w:rPr>
        <w:t xml:space="preserve"> in EU</w:t>
      </w:r>
    </w:p>
    <w:p w14:paraId="7222C03F" w14:textId="31407FF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število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sedežev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r w:rsidR="000518AB" w:rsidRPr="00816C9C">
        <w:rPr>
          <w:rFonts w:asciiTheme="minorHAnsi" w:hAnsiTheme="minorHAnsi"/>
          <w:szCs w:val="20"/>
        </w:rPr>
        <w:t>2</w:t>
      </w:r>
    </w:p>
    <w:p w14:paraId="3A362BD8" w14:textId="7860134F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karoserijska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izvedba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kombinirano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vozilo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r w:rsidR="000518AB" w:rsidRPr="00816C9C">
        <w:rPr>
          <w:rFonts w:asciiTheme="minorHAnsi" w:hAnsiTheme="minorHAnsi"/>
          <w:szCs w:val="20"/>
        </w:rPr>
        <w:t xml:space="preserve">z </w:t>
      </w:r>
      <w:proofErr w:type="spellStart"/>
      <w:r w:rsidR="000518AB" w:rsidRPr="00816C9C">
        <w:rPr>
          <w:rFonts w:asciiTheme="minorHAnsi" w:hAnsiTheme="minorHAnsi"/>
          <w:szCs w:val="20"/>
        </w:rPr>
        <w:t>tovornim</w:t>
      </w:r>
      <w:proofErr w:type="spellEnd"/>
      <w:r w:rsidR="000518AB" w:rsidRPr="00816C9C">
        <w:rPr>
          <w:rFonts w:asciiTheme="minorHAnsi" w:hAnsiTheme="minorHAnsi"/>
          <w:szCs w:val="20"/>
        </w:rPr>
        <w:t xml:space="preserve"> </w:t>
      </w:r>
      <w:proofErr w:type="spellStart"/>
      <w:r w:rsidR="000518AB" w:rsidRPr="00816C9C">
        <w:rPr>
          <w:rFonts w:asciiTheme="minorHAnsi" w:hAnsiTheme="minorHAnsi"/>
          <w:szCs w:val="20"/>
        </w:rPr>
        <w:t>prostorom</w:t>
      </w:r>
      <w:proofErr w:type="spellEnd"/>
      <w:r w:rsidR="000518AB" w:rsidRPr="00816C9C">
        <w:rPr>
          <w:rFonts w:asciiTheme="minorHAnsi" w:hAnsiTheme="minorHAnsi"/>
          <w:szCs w:val="20"/>
        </w:rPr>
        <w:t xml:space="preserve"> </w:t>
      </w:r>
      <w:proofErr w:type="spellStart"/>
      <w:r w:rsidR="000518AB" w:rsidRPr="00816C9C">
        <w:rPr>
          <w:rFonts w:asciiTheme="minorHAnsi" w:hAnsiTheme="minorHAnsi"/>
          <w:szCs w:val="20"/>
        </w:rPr>
        <w:t>brez</w:t>
      </w:r>
      <w:proofErr w:type="spellEnd"/>
      <w:r w:rsidR="000518AB" w:rsidRPr="00816C9C">
        <w:rPr>
          <w:rFonts w:asciiTheme="minorHAnsi" w:hAnsiTheme="minorHAnsi"/>
          <w:szCs w:val="20"/>
        </w:rPr>
        <w:t xml:space="preserve"> </w:t>
      </w:r>
      <w:proofErr w:type="spellStart"/>
      <w:r w:rsidR="000518AB" w:rsidRPr="00816C9C">
        <w:rPr>
          <w:rFonts w:asciiTheme="minorHAnsi" w:hAnsiTheme="minorHAnsi"/>
          <w:szCs w:val="20"/>
        </w:rPr>
        <w:t>stekel</w:t>
      </w:r>
      <w:proofErr w:type="spellEnd"/>
    </w:p>
    <w:p w14:paraId="4B3CDA28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število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vrat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4</w:t>
      </w:r>
    </w:p>
    <w:p w14:paraId="7889FE74" w14:textId="0E9F20BA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bočna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drsna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vrata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na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desni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strani</w:t>
      </w:r>
      <w:proofErr w:type="spellEnd"/>
    </w:p>
    <w:p w14:paraId="60F3A4BF" w14:textId="557F695C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zadnja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vrata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dvižna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</w:p>
    <w:p w14:paraId="7E040FEB" w14:textId="00E98301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  <w:lang w:val="sl-SI"/>
        </w:rPr>
      </w:pPr>
      <w:proofErr w:type="spellStart"/>
      <w:r w:rsidRPr="00816C9C">
        <w:rPr>
          <w:rFonts w:asciiTheme="minorHAnsi" w:hAnsiTheme="minorHAnsi"/>
          <w:szCs w:val="20"/>
        </w:rPr>
        <w:t>barva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svetla</w:t>
      </w:r>
      <w:proofErr w:type="spellEnd"/>
      <w:r w:rsidRPr="00816C9C">
        <w:rPr>
          <w:rFonts w:asciiTheme="minorHAnsi" w:hAnsiTheme="minorHAnsi"/>
          <w:szCs w:val="20"/>
        </w:rPr>
        <w:t xml:space="preserve"> (</w:t>
      </w:r>
      <w:proofErr w:type="spellStart"/>
      <w:r w:rsidRPr="00816C9C">
        <w:rPr>
          <w:rFonts w:asciiTheme="minorHAnsi" w:hAnsiTheme="minorHAnsi"/>
          <w:szCs w:val="20"/>
        </w:rPr>
        <w:t>npr</w:t>
      </w:r>
      <w:proofErr w:type="spellEnd"/>
      <w:r w:rsidRPr="00816C9C">
        <w:rPr>
          <w:rFonts w:asciiTheme="minorHAnsi" w:hAnsiTheme="minorHAnsi"/>
          <w:szCs w:val="20"/>
        </w:rPr>
        <w:t xml:space="preserve">. </w:t>
      </w:r>
      <w:proofErr w:type="spellStart"/>
      <w:r w:rsidR="00782235" w:rsidRPr="00816C9C">
        <w:rPr>
          <w:rFonts w:asciiTheme="minorHAnsi" w:hAnsiTheme="minorHAnsi"/>
          <w:szCs w:val="20"/>
        </w:rPr>
        <w:t>bela</w:t>
      </w:r>
      <w:proofErr w:type="spellEnd"/>
      <w:r w:rsidRPr="00816C9C">
        <w:rPr>
          <w:rFonts w:asciiTheme="minorHAnsi" w:hAnsiTheme="minorHAnsi"/>
          <w:szCs w:val="20"/>
        </w:rPr>
        <w:t xml:space="preserve"> ali </w:t>
      </w:r>
      <w:proofErr w:type="spellStart"/>
      <w:r w:rsidRPr="00816C9C">
        <w:rPr>
          <w:rFonts w:asciiTheme="minorHAnsi" w:hAnsiTheme="minorHAnsi"/>
          <w:szCs w:val="20"/>
        </w:rPr>
        <w:t>bela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kovinska</w:t>
      </w:r>
      <w:proofErr w:type="spellEnd"/>
      <w:r w:rsidRPr="00816C9C">
        <w:rPr>
          <w:rFonts w:asciiTheme="minorHAnsi" w:hAnsiTheme="minorHAnsi"/>
          <w:szCs w:val="20"/>
        </w:rPr>
        <w:t>)</w:t>
      </w:r>
    </w:p>
    <w:p w14:paraId="7CE3B715" w14:textId="77777777" w:rsidR="008B0E54" w:rsidRPr="00816C9C" w:rsidRDefault="00AE0AE1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 xml:space="preserve">2. </w:t>
      </w:r>
      <w:proofErr w:type="spellStart"/>
      <w:r w:rsidRPr="00816C9C">
        <w:rPr>
          <w:rFonts w:asciiTheme="minorHAnsi" w:hAnsiTheme="minorHAnsi"/>
          <w:b/>
          <w:szCs w:val="20"/>
        </w:rPr>
        <w:t>Dimenzije</w:t>
      </w:r>
      <w:proofErr w:type="spellEnd"/>
      <w:r w:rsidRPr="00816C9C">
        <w:rPr>
          <w:rFonts w:asciiTheme="minorHAnsi" w:hAnsiTheme="minorHAnsi"/>
          <w:b/>
          <w:szCs w:val="20"/>
        </w:rPr>
        <w:t xml:space="preserve"> in </w:t>
      </w:r>
      <w:proofErr w:type="spellStart"/>
      <w:r w:rsidRPr="00816C9C">
        <w:rPr>
          <w:rFonts w:asciiTheme="minorHAnsi" w:hAnsiTheme="minorHAnsi"/>
          <w:b/>
          <w:szCs w:val="20"/>
        </w:rPr>
        <w:t>zmogljivost</w:t>
      </w:r>
      <w:proofErr w:type="spellEnd"/>
    </w:p>
    <w:p w14:paraId="46F3A5A0" w14:textId="54298C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dolžina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vozila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r w:rsidR="00712603" w:rsidRPr="00816C9C">
        <w:rPr>
          <w:rFonts w:asciiTheme="minorHAnsi" w:hAnsiTheme="minorHAnsi"/>
          <w:szCs w:val="20"/>
        </w:rPr>
        <w:t>max</w:t>
      </w:r>
      <w:r w:rsidR="00154F5D" w:rsidRPr="00816C9C">
        <w:rPr>
          <w:rFonts w:asciiTheme="minorHAnsi" w:hAnsiTheme="minorHAnsi"/>
          <w:szCs w:val="20"/>
        </w:rPr>
        <w:t>. 5.</w:t>
      </w:r>
      <w:r w:rsidR="00712603" w:rsidRPr="00816C9C">
        <w:rPr>
          <w:rFonts w:asciiTheme="minorHAnsi" w:hAnsiTheme="minorHAnsi"/>
          <w:szCs w:val="20"/>
        </w:rPr>
        <w:t>4</w:t>
      </w:r>
      <w:r w:rsidR="00154F5D" w:rsidRPr="00816C9C">
        <w:rPr>
          <w:rFonts w:asciiTheme="minorHAnsi" w:hAnsiTheme="minorHAnsi"/>
          <w:szCs w:val="20"/>
        </w:rPr>
        <w:t>00 mm</w:t>
      </w:r>
    </w:p>
    <w:p w14:paraId="22636DFD" w14:textId="30692DEB" w:rsidR="00154F5D" w:rsidRPr="00816C9C" w:rsidRDefault="00AE0AE1" w:rsidP="00E41502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medosna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razdalja</w:t>
      </w:r>
      <w:proofErr w:type="spellEnd"/>
      <w:r w:rsidR="00154F5D" w:rsidRPr="00816C9C">
        <w:rPr>
          <w:rFonts w:asciiTheme="minorHAnsi" w:hAnsiTheme="minorHAnsi"/>
          <w:szCs w:val="20"/>
        </w:rPr>
        <w:t xml:space="preserve">: min. </w:t>
      </w:r>
      <w:r w:rsidR="00E41502" w:rsidRPr="00816C9C">
        <w:rPr>
          <w:rFonts w:asciiTheme="minorHAnsi" w:hAnsiTheme="minorHAnsi"/>
          <w:szCs w:val="20"/>
        </w:rPr>
        <w:t>2</w:t>
      </w:r>
      <w:r w:rsidR="00154F5D" w:rsidRPr="00816C9C">
        <w:rPr>
          <w:rFonts w:asciiTheme="minorHAnsi" w:hAnsiTheme="minorHAnsi"/>
          <w:szCs w:val="20"/>
        </w:rPr>
        <w:t>.</w:t>
      </w:r>
      <w:r w:rsidR="00E41502" w:rsidRPr="00816C9C">
        <w:rPr>
          <w:rFonts w:asciiTheme="minorHAnsi" w:hAnsiTheme="minorHAnsi"/>
          <w:szCs w:val="20"/>
        </w:rPr>
        <w:t>8</w:t>
      </w:r>
      <w:r w:rsidR="00154F5D" w:rsidRPr="00816C9C">
        <w:rPr>
          <w:rFonts w:asciiTheme="minorHAnsi" w:hAnsiTheme="minorHAnsi"/>
          <w:szCs w:val="20"/>
        </w:rPr>
        <w:t>00 mm</w:t>
      </w:r>
    </w:p>
    <w:p w14:paraId="5B7F3EA0" w14:textId="24C40231" w:rsidR="008B0E54" w:rsidRPr="00816C9C" w:rsidRDefault="00AE0AE1" w:rsidP="00E41502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nosilnost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r w:rsidR="00E41502" w:rsidRPr="00816C9C">
        <w:rPr>
          <w:rFonts w:asciiTheme="minorHAnsi" w:hAnsiTheme="minorHAnsi"/>
          <w:szCs w:val="20"/>
        </w:rPr>
        <w:t>6</w:t>
      </w:r>
      <w:r w:rsidRPr="00816C9C">
        <w:rPr>
          <w:rFonts w:asciiTheme="minorHAnsi" w:hAnsiTheme="minorHAnsi"/>
          <w:szCs w:val="20"/>
        </w:rPr>
        <w:t>00 kg</w:t>
      </w:r>
    </w:p>
    <w:p w14:paraId="7CFBD793" w14:textId="77777777" w:rsidR="008B0E54" w:rsidRPr="00816C9C" w:rsidRDefault="00AE0AE1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 xml:space="preserve">3. </w:t>
      </w:r>
      <w:proofErr w:type="spellStart"/>
      <w:r w:rsidRPr="00816C9C">
        <w:rPr>
          <w:rFonts w:asciiTheme="minorHAnsi" w:hAnsiTheme="minorHAnsi"/>
          <w:b/>
          <w:szCs w:val="20"/>
        </w:rPr>
        <w:t>Pogon</w:t>
      </w:r>
      <w:proofErr w:type="spellEnd"/>
      <w:r w:rsidRPr="00816C9C">
        <w:rPr>
          <w:rFonts w:asciiTheme="minorHAnsi" w:hAnsiTheme="minorHAnsi"/>
          <w:b/>
          <w:szCs w:val="20"/>
        </w:rPr>
        <w:t xml:space="preserve"> in </w:t>
      </w:r>
      <w:proofErr w:type="spellStart"/>
      <w:r w:rsidRPr="00816C9C">
        <w:rPr>
          <w:rFonts w:asciiTheme="minorHAnsi" w:hAnsiTheme="minorHAnsi"/>
          <w:b/>
          <w:szCs w:val="20"/>
        </w:rPr>
        <w:t>baterija</w:t>
      </w:r>
      <w:proofErr w:type="spellEnd"/>
    </w:p>
    <w:p w14:paraId="648A19D6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pogon</w:t>
      </w:r>
      <w:proofErr w:type="spellEnd"/>
      <w:r w:rsidRPr="00816C9C">
        <w:rPr>
          <w:rFonts w:asciiTheme="minorHAnsi" w:hAnsiTheme="minorHAnsi"/>
          <w:szCs w:val="20"/>
        </w:rPr>
        <w:t xml:space="preserve">: 100 % </w:t>
      </w:r>
      <w:proofErr w:type="spellStart"/>
      <w:r w:rsidRPr="00816C9C">
        <w:rPr>
          <w:rFonts w:asciiTheme="minorHAnsi" w:hAnsiTheme="minorHAnsi"/>
          <w:szCs w:val="20"/>
        </w:rPr>
        <w:t>električni</w:t>
      </w:r>
      <w:proofErr w:type="spellEnd"/>
    </w:p>
    <w:p w14:paraId="210E1543" w14:textId="77C42F68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moč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elektromotorja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r w:rsidR="00712603" w:rsidRPr="00816C9C">
        <w:rPr>
          <w:rFonts w:asciiTheme="minorHAnsi" w:hAnsiTheme="minorHAnsi"/>
          <w:szCs w:val="20"/>
        </w:rPr>
        <w:t>80</w:t>
      </w:r>
      <w:r w:rsidRPr="00816C9C">
        <w:rPr>
          <w:rFonts w:asciiTheme="minorHAnsi" w:hAnsiTheme="minorHAnsi"/>
          <w:szCs w:val="20"/>
        </w:rPr>
        <w:t xml:space="preserve"> kW</w:t>
      </w:r>
    </w:p>
    <w:p w14:paraId="3452821C" w14:textId="027AD0C2" w:rsidR="008B0E54" w:rsidRPr="00816C9C" w:rsidRDefault="00782235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uporabna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kapaciteta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baterije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r w:rsidR="00712603" w:rsidRPr="00816C9C">
        <w:rPr>
          <w:rFonts w:asciiTheme="minorHAnsi" w:hAnsiTheme="minorHAnsi"/>
          <w:szCs w:val="20"/>
        </w:rPr>
        <w:t>50</w:t>
      </w:r>
      <w:r w:rsidRPr="00816C9C">
        <w:rPr>
          <w:rFonts w:asciiTheme="minorHAnsi" w:hAnsiTheme="minorHAnsi"/>
          <w:szCs w:val="20"/>
        </w:rPr>
        <w:t xml:space="preserve"> kWh</w:t>
      </w:r>
    </w:p>
    <w:p w14:paraId="5C562CAF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doseg</w:t>
      </w:r>
      <w:proofErr w:type="spellEnd"/>
      <w:r w:rsidRPr="00816C9C">
        <w:rPr>
          <w:rFonts w:asciiTheme="minorHAnsi" w:hAnsiTheme="minorHAnsi"/>
          <w:szCs w:val="20"/>
        </w:rPr>
        <w:t xml:space="preserve"> po WLTP: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300 km</w:t>
      </w:r>
    </w:p>
    <w:p w14:paraId="70FD1E79" w14:textId="7C610676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najvišja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hitrost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1</w:t>
      </w:r>
      <w:r w:rsidR="00E41502" w:rsidRPr="00816C9C">
        <w:rPr>
          <w:rFonts w:asciiTheme="minorHAnsi" w:hAnsiTheme="minorHAnsi"/>
          <w:szCs w:val="20"/>
        </w:rPr>
        <w:t>1</w:t>
      </w:r>
      <w:r w:rsidRPr="00816C9C">
        <w:rPr>
          <w:rFonts w:asciiTheme="minorHAnsi" w:hAnsiTheme="minorHAnsi"/>
          <w:szCs w:val="20"/>
        </w:rPr>
        <w:t>0 km/h</w:t>
      </w:r>
    </w:p>
    <w:p w14:paraId="3986ED30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AC </w:t>
      </w:r>
      <w:proofErr w:type="spellStart"/>
      <w:r w:rsidRPr="00816C9C">
        <w:rPr>
          <w:rFonts w:asciiTheme="minorHAnsi" w:hAnsiTheme="minorHAnsi"/>
          <w:szCs w:val="20"/>
        </w:rPr>
        <w:t>polnjenje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11 kW</w:t>
      </w:r>
    </w:p>
    <w:p w14:paraId="08460D34" w14:textId="79E9EB33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DC </w:t>
      </w:r>
      <w:proofErr w:type="spellStart"/>
      <w:r w:rsidRPr="00816C9C">
        <w:rPr>
          <w:rFonts w:asciiTheme="minorHAnsi" w:hAnsiTheme="minorHAnsi"/>
          <w:szCs w:val="20"/>
        </w:rPr>
        <w:t>hitro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polnjenje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r w:rsidR="00712603" w:rsidRPr="00816C9C">
        <w:rPr>
          <w:rFonts w:asciiTheme="minorHAnsi" w:hAnsiTheme="minorHAnsi"/>
          <w:szCs w:val="20"/>
        </w:rPr>
        <w:t>5</w:t>
      </w:r>
      <w:r w:rsidRPr="00816C9C">
        <w:rPr>
          <w:rFonts w:asciiTheme="minorHAnsi" w:hAnsiTheme="minorHAnsi"/>
          <w:szCs w:val="20"/>
        </w:rPr>
        <w:t>0 kW</w:t>
      </w:r>
    </w:p>
    <w:p w14:paraId="64F10D4B" w14:textId="3C1A37EA" w:rsidR="008B0E54" w:rsidRPr="00816C9C" w:rsidRDefault="00AC5E43" w:rsidP="00816C9C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Priključek</w:t>
      </w:r>
      <w:proofErr w:type="spellEnd"/>
      <w:r w:rsidRPr="00816C9C">
        <w:rPr>
          <w:rFonts w:asciiTheme="minorHAnsi" w:hAnsiTheme="minorHAnsi"/>
          <w:szCs w:val="20"/>
        </w:rPr>
        <w:t>: Tip 2 in CCS</w:t>
      </w:r>
    </w:p>
    <w:p w14:paraId="0E97EA8A" w14:textId="77777777" w:rsidR="008B0E54" w:rsidRPr="00816C9C" w:rsidRDefault="00AE0AE1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 xml:space="preserve">4. </w:t>
      </w:r>
      <w:proofErr w:type="spellStart"/>
      <w:r w:rsidRPr="00816C9C">
        <w:rPr>
          <w:rFonts w:asciiTheme="minorHAnsi" w:hAnsiTheme="minorHAnsi"/>
          <w:b/>
          <w:szCs w:val="20"/>
        </w:rPr>
        <w:t>Notranjost</w:t>
      </w:r>
      <w:proofErr w:type="spellEnd"/>
      <w:r w:rsidRPr="00816C9C">
        <w:rPr>
          <w:rFonts w:asciiTheme="minorHAnsi" w:hAnsiTheme="minorHAnsi"/>
          <w:b/>
          <w:szCs w:val="20"/>
        </w:rPr>
        <w:t xml:space="preserve"> in </w:t>
      </w:r>
      <w:proofErr w:type="spellStart"/>
      <w:r w:rsidRPr="00816C9C">
        <w:rPr>
          <w:rFonts w:asciiTheme="minorHAnsi" w:hAnsiTheme="minorHAnsi"/>
          <w:b/>
          <w:szCs w:val="20"/>
        </w:rPr>
        <w:t>sedeži</w:t>
      </w:r>
      <w:proofErr w:type="spellEnd"/>
    </w:p>
    <w:p w14:paraId="0E83101E" w14:textId="4957EAD7" w:rsidR="008B0E54" w:rsidRPr="00816C9C" w:rsidRDefault="00AE0AE1" w:rsidP="0071260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število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sedežev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r w:rsidR="00712603" w:rsidRPr="00816C9C">
        <w:rPr>
          <w:rFonts w:asciiTheme="minorHAnsi" w:hAnsiTheme="minorHAnsi"/>
          <w:szCs w:val="20"/>
        </w:rPr>
        <w:t>2</w:t>
      </w:r>
    </w:p>
    <w:p w14:paraId="550E1209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vsi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sedeži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morajo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biti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opremljeni</w:t>
      </w:r>
      <w:proofErr w:type="spellEnd"/>
      <w:r w:rsidRPr="00816C9C">
        <w:rPr>
          <w:rFonts w:asciiTheme="minorHAnsi" w:hAnsiTheme="minorHAnsi"/>
          <w:szCs w:val="20"/>
        </w:rPr>
        <w:t xml:space="preserve"> s 3-točkovnimi </w:t>
      </w:r>
      <w:proofErr w:type="spellStart"/>
      <w:r w:rsidRPr="00816C9C">
        <w:rPr>
          <w:rFonts w:asciiTheme="minorHAnsi" w:hAnsiTheme="minorHAnsi"/>
          <w:szCs w:val="20"/>
        </w:rPr>
        <w:t>varnostnimi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pasovi</w:t>
      </w:r>
      <w:proofErr w:type="spellEnd"/>
    </w:p>
    <w:p w14:paraId="17D6B385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notranjost</w:t>
      </w:r>
      <w:proofErr w:type="spellEnd"/>
      <w:r w:rsidRPr="00816C9C">
        <w:rPr>
          <w:rFonts w:asciiTheme="minorHAnsi" w:hAnsiTheme="minorHAnsi"/>
          <w:szCs w:val="20"/>
        </w:rPr>
        <w:t xml:space="preserve"> mora </w:t>
      </w:r>
      <w:proofErr w:type="spellStart"/>
      <w:r w:rsidRPr="00816C9C">
        <w:rPr>
          <w:rFonts w:asciiTheme="minorHAnsi" w:hAnsiTheme="minorHAnsi"/>
          <w:szCs w:val="20"/>
        </w:rPr>
        <w:t>omogočati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enostavno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čiščenje</w:t>
      </w:r>
      <w:proofErr w:type="spellEnd"/>
    </w:p>
    <w:p w14:paraId="22B1BD66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talna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obloga</w:t>
      </w:r>
      <w:proofErr w:type="spellEnd"/>
      <w:r w:rsidRPr="00816C9C">
        <w:rPr>
          <w:rFonts w:asciiTheme="minorHAnsi" w:hAnsiTheme="minorHAnsi"/>
          <w:szCs w:val="20"/>
        </w:rPr>
        <w:t xml:space="preserve"> mora </w:t>
      </w:r>
      <w:proofErr w:type="spellStart"/>
      <w:r w:rsidRPr="00816C9C">
        <w:rPr>
          <w:rFonts w:asciiTheme="minorHAnsi" w:hAnsiTheme="minorHAnsi"/>
          <w:szCs w:val="20"/>
        </w:rPr>
        <w:t>biti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gumijasta</w:t>
      </w:r>
      <w:proofErr w:type="spellEnd"/>
      <w:r w:rsidRPr="00816C9C">
        <w:rPr>
          <w:rFonts w:asciiTheme="minorHAnsi" w:hAnsiTheme="minorHAnsi"/>
          <w:szCs w:val="20"/>
        </w:rPr>
        <w:t xml:space="preserve"> ali </w:t>
      </w:r>
      <w:proofErr w:type="spellStart"/>
      <w:r w:rsidRPr="00816C9C">
        <w:rPr>
          <w:rFonts w:asciiTheme="minorHAnsi" w:hAnsiTheme="minorHAnsi"/>
          <w:szCs w:val="20"/>
        </w:rPr>
        <w:t>druga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primerljiva</w:t>
      </w:r>
      <w:proofErr w:type="spellEnd"/>
      <w:r w:rsidRPr="00816C9C">
        <w:rPr>
          <w:rFonts w:asciiTheme="minorHAnsi" w:hAnsiTheme="minorHAnsi"/>
          <w:szCs w:val="20"/>
        </w:rPr>
        <w:t xml:space="preserve">, </w:t>
      </w:r>
      <w:proofErr w:type="spellStart"/>
      <w:r w:rsidRPr="00816C9C">
        <w:rPr>
          <w:rFonts w:asciiTheme="minorHAnsi" w:hAnsiTheme="minorHAnsi"/>
          <w:szCs w:val="20"/>
        </w:rPr>
        <w:t>primerna</w:t>
      </w:r>
      <w:proofErr w:type="spellEnd"/>
      <w:r w:rsidRPr="00816C9C">
        <w:rPr>
          <w:rFonts w:asciiTheme="minorHAnsi" w:hAnsiTheme="minorHAnsi"/>
          <w:szCs w:val="20"/>
        </w:rPr>
        <w:t xml:space="preserve"> za </w:t>
      </w:r>
      <w:proofErr w:type="spellStart"/>
      <w:r w:rsidRPr="00816C9C">
        <w:rPr>
          <w:rFonts w:asciiTheme="minorHAnsi" w:hAnsiTheme="minorHAnsi"/>
          <w:szCs w:val="20"/>
        </w:rPr>
        <w:t>pogosto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uporabo</w:t>
      </w:r>
      <w:proofErr w:type="spellEnd"/>
    </w:p>
    <w:p w14:paraId="1908B332" w14:textId="73D16887" w:rsidR="008B0E54" w:rsidRPr="00816C9C" w:rsidRDefault="00AE0AE1" w:rsidP="00816C9C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notranja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razsvetljava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potniškega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prostora</w:t>
      </w:r>
      <w:proofErr w:type="spellEnd"/>
    </w:p>
    <w:p w14:paraId="7DCF4753" w14:textId="77777777" w:rsidR="008B0E54" w:rsidRPr="00816C9C" w:rsidRDefault="00AE0AE1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 xml:space="preserve">5. </w:t>
      </w:r>
      <w:proofErr w:type="spellStart"/>
      <w:r w:rsidRPr="00816C9C">
        <w:rPr>
          <w:rFonts w:asciiTheme="minorHAnsi" w:hAnsiTheme="minorHAnsi"/>
          <w:b/>
          <w:szCs w:val="20"/>
        </w:rPr>
        <w:t>Varnost</w:t>
      </w:r>
      <w:proofErr w:type="spellEnd"/>
    </w:p>
    <w:p w14:paraId="13F023E8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ABS</w:t>
      </w:r>
    </w:p>
    <w:p w14:paraId="7E9E2C5B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ESP</w:t>
      </w:r>
    </w:p>
    <w:p w14:paraId="43D5B9BF" w14:textId="1E98D657" w:rsidR="008B0E54" w:rsidRPr="00816C9C" w:rsidRDefault="00AE0AE1" w:rsidP="00816C9C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ASR</w:t>
      </w:r>
      <w:r w:rsidR="00782235" w:rsidRPr="00816C9C">
        <w:rPr>
          <w:rFonts w:asciiTheme="minorHAnsi" w:hAnsiTheme="minorHAnsi"/>
          <w:szCs w:val="20"/>
        </w:rPr>
        <w:t xml:space="preserve"> in </w:t>
      </w:r>
      <w:proofErr w:type="spellStart"/>
      <w:r w:rsidR="00782235" w:rsidRPr="00816C9C">
        <w:rPr>
          <w:rFonts w:asciiTheme="minorHAnsi" w:hAnsiTheme="minorHAnsi"/>
          <w:szCs w:val="20"/>
        </w:rPr>
        <w:t>enakovredno</w:t>
      </w:r>
      <w:proofErr w:type="spellEnd"/>
    </w:p>
    <w:p w14:paraId="7943B6C4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zračne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blazine</w:t>
      </w:r>
      <w:proofErr w:type="spellEnd"/>
      <w:r w:rsidRPr="00816C9C">
        <w:rPr>
          <w:rFonts w:asciiTheme="minorHAnsi" w:hAnsiTheme="minorHAnsi"/>
          <w:szCs w:val="20"/>
        </w:rPr>
        <w:t xml:space="preserve"> za </w:t>
      </w:r>
      <w:proofErr w:type="spellStart"/>
      <w:r w:rsidRPr="00816C9C">
        <w:rPr>
          <w:rFonts w:asciiTheme="minorHAnsi" w:hAnsiTheme="minorHAnsi"/>
          <w:szCs w:val="20"/>
        </w:rPr>
        <w:t>voznika</w:t>
      </w:r>
      <w:proofErr w:type="spellEnd"/>
      <w:r w:rsidRPr="00816C9C">
        <w:rPr>
          <w:rFonts w:asciiTheme="minorHAnsi" w:hAnsiTheme="minorHAnsi"/>
          <w:szCs w:val="20"/>
        </w:rPr>
        <w:t xml:space="preserve"> in </w:t>
      </w:r>
      <w:proofErr w:type="spellStart"/>
      <w:r w:rsidRPr="00816C9C">
        <w:rPr>
          <w:rFonts w:asciiTheme="minorHAnsi" w:hAnsiTheme="minorHAnsi"/>
          <w:szCs w:val="20"/>
        </w:rPr>
        <w:t>sovoznika</w:t>
      </w:r>
      <w:proofErr w:type="spellEnd"/>
    </w:p>
    <w:p w14:paraId="35C76A00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stranske</w:t>
      </w:r>
      <w:proofErr w:type="spellEnd"/>
      <w:r w:rsidRPr="00816C9C">
        <w:rPr>
          <w:rFonts w:asciiTheme="minorHAnsi" w:hAnsiTheme="minorHAnsi"/>
          <w:szCs w:val="20"/>
        </w:rPr>
        <w:t xml:space="preserve"> in </w:t>
      </w:r>
      <w:proofErr w:type="spellStart"/>
      <w:r w:rsidRPr="00816C9C">
        <w:rPr>
          <w:rFonts w:asciiTheme="minorHAnsi" w:hAnsiTheme="minorHAnsi"/>
          <w:szCs w:val="20"/>
        </w:rPr>
        <w:t>zavesne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zračne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blazine</w:t>
      </w:r>
      <w:proofErr w:type="spellEnd"/>
    </w:p>
    <w:p w14:paraId="3E3A51F3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parkirni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senzorji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spredaj</w:t>
      </w:r>
      <w:proofErr w:type="spellEnd"/>
      <w:r w:rsidRPr="00816C9C">
        <w:rPr>
          <w:rFonts w:asciiTheme="minorHAnsi" w:hAnsiTheme="minorHAnsi"/>
          <w:szCs w:val="20"/>
        </w:rPr>
        <w:t xml:space="preserve"> in </w:t>
      </w:r>
      <w:proofErr w:type="spellStart"/>
      <w:r w:rsidRPr="00816C9C">
        <w:rPr>
          <w:rFonts w:asciiTheme="minorHAnsi" w:hAnsiTheme="minorHAnsi"/>
          <w:szCs w:val="20"/>
        </w:rPr>
        <w:t>zadaj</w:t>
      </w:r>
      <w:proofErr w:type="spellEnd"/>
    </w:p>
    <w:p w14:paraId="5E66A9D9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kamera</w:t>
      </w:r>
      <w:proofErr w:type="spellEnd"/>
      <w:r w:rsidRPr="00816C9C">
        <w:rPr>
          <w:rFonts w:asciiTheme="minorHAnsi" w:hAnsiTheme="minorHAnsi"/>
          <w:szCs w:val="20"/>
        </w:rPr>
        <w:t xml:space="preserve"> za </w:t>
      </w:r>
      <w:proofErr w:type="spellStart"/>
      <w:r w:rsidRPr="00816C9C">
        <w:rPr>
          <w:rFonts w:asciiTheme="minorHAnsi" w:hAnsiTheme="minorHAnsi"/>
          <w:szCs w:val="20"/>
        </w:rPr>
        <w:t>vzvratno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vožnjo</w:t>
      </w:r>
      <w:proofErr w:type="spellEnd"/>
    </w:p>
    <w:p w14:paraId="238ECA1E" w14:textId="64B41AD2" w:rsidR="008B0E54" w:rsidRPr="00816C9C" w:rsidRDefault="008B0E54" w:rsidP="00712603">
      <w:pPr>
        <w:pStyle w:val="Oznaenseznam"/>
        <w:numPr>
          <w:ilvl w:val="0"/>
          <w:numId w:val="0"/>
        </w:numPr>
        <w:jc w:val="both"/>
        <w:rPr>
          <w:rFonts w:asciiTheme="minorHAnsi" w:hAnsiTheme="minorHAnsi"/>
          <w:szCs w:val="20"/>
        </w:rPr>
      </w:pPr>
    </w:p>
    <w:p w14:paraId="37ECA409" w14:textId="77777777" w:rsidR="008B0E54" w:rsidRPr="00816C9C" w:rsidRDefault="00AE0AE1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 xml:space="preserve">6. </w:t>
      </w:r>
      <w:proofErr w:type="spellStart"/>
      <w:r w:rsidRPr="00816C9C">
        <w:rPr>
          <w:rFonts w:asciiTheme="minorHAnsi" w:hAnsiTheme="minorHAnsi"/>
          <w:b/>
          <w:szCs w:val="20"/>
        </w:rPr>
        <w:t>Udobje</w:t>
      </w:r>
      <w:proofErr w:type="spellEnd"/>
      <w:r w:rsidRPr="00816C9C">
        <w:rPr>
          <w:rFonts w:asciiTheme="minorHAnsi" w:hAnsiTheme="minorHAnsi"/>
          <w:b/>
          <w:szCs w:val="20"/>
        </w:rPr>
        <w:t xml:space="preserve"> in </w:t>
      </w:r>
      <w:proofErr w:type="spellStart"/>
      <w:r w:rsidRPr="00816C9C">
        <w:rPr>
          <w:rFonts w:asciiTheme="minorHAnsi" w:hAnsiTheme="minorHAnsi"/>
          <w:b/>
          <w:szCs w:val="20"/>
        </w:rPr>
        <w:t>oprema</w:t>
      </w:r>
      <w:proofErr w:type="spellEnd"/>
    </w:p>
    <w:p w14:paraId="0C5DBD85" w14:textId="3112DCD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klimatska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naprava</w:t>
      </w:r>
      <w:proofErr w:type="spellEnd"/>
      <w:r w:rsidRPr="00816C9C">
        <w:rPr>
          <w:rFonts w:asciiTheme="minorHAnsi" w:hAnsiTheme="minorHAnsi"/>
          <w:szCs w:val="20"/>
        </w:rPr>
        <w:t xml:space="preserve"> za </w:t>
      </w:r>
      <w:proofErr w:type="spellStart"/>
      <w:r w:rsidRPr="00816C9C">
        <w:rPr>
          <w:rFonts w:asciiTheme="minorHAnsi" w:hAnsiTheme="minorHAnsi"/>
          <w:szCs w:val="20"/>
        </w:rPr>
        <w:t>vozni</w:t>
      </w:r>
      <w:r w:rsidR="00712603" w:rsidRPr="00816C9C">
        <w:rPr>
          <w:rFonts w:asciiTheme="minorHAnsi" w:hAnsiTheme="minorHAnsi"/>
          <w:szCs w:val="20"/>
        </w:rPr>
        <w:t>ka</w:t>
      </w:r>
      <w:proofErr w:type="spellEnd"/>
      <w:r w:rsidR="001F506C" w:rsidRPr="00816C9C">
        <w:rPr>
          <w:rFonts w:asciiTheme="minorHAnsi" w:hAnsiTheme="minorHAnsi"/>
          <w:szCs w:val="20"/>
        </w:rPr>
        <w:t xml:space="preserve"> in </w:t>
      </w:r>
      <w:proofErr w:type="spellStart"/>
      <w:r w:rsidR="001F506C" w:rsidRPr="00816C9C">
        <w:rPr>
          <w:rFonts w:asciiTheme="minorHAnsi" w:hAnsiTheme="minorHAnsi"/>
          <w:szCs w:val="20"/>
        </w:rPr>
        <w:t>sovoznika</w:t>
      </w:r>
      <w:proofErr w:type="spellEnd"/>
    </w:p>
    <w:p w14:paraId="3E249BDB" w14:textId="45474764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  <w:lang w:val="sl-SI"/>
        </w:rPr>
      </w:pPr>
      <w:proofErr w:type="spellStart"/>
      <w:r w:rsidRPr="00816C9C">
        <w:rPr>
          <w:rFonts w:asciiTheme="minorHAnsi" w:hAnsiTheme="minorHAnsi"/>
          <w:szCs w:val="20"/>
        </w:rPr>
        <w:t>volan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nastavljiv</w:t>
      </w:r>
      <w:proofErr w:type="spellEnd"/>
      <w:r w:rsidRPr="00816C9C">
        <w:rPr>
          <w:rFonts w:asciiTheme="minorHAnsi" w:hAnsiTheme="minorHAnsi"/>
          <w:szCs w:val="20"/>
        </w:rPr>
        <w:t xml:space="preserve"> po </w:t>
      </w:r>
      <w:proofErr w:type="spellStart"/>
      <w:r w:rsidRPr="00816C9C">
        <w:rPr>
          <w:rFonts w:asciiTheme="minorHAnsi" w:hAnsiTheme="minorHAnsi"/>
          <w:szCs w:val="20"/>
        </w:rPr>
        <w:t>višini</w:t>
      </w:r>
      <w:proofErr w:type="spellEnd"/>
      <w:r w:rsidRPr="00816C9C">
        <w:rPr>
          <w:rFonts w:asciiTheme="minorHAnsi" w:hAnsiTheme="minorHAnsi"/>
          <w:szCs w:val="20"/>
        </w:rPr>
        <w:t xml:space="preserve"> in </w:t>
      </w:r>
      <w:proofErr w:type="spellStart"/>
      <w:r w:rsidRPr="00816C9C">
        <w:rPr>
          <w:rFonts w:asciiTheme="minorHAnsi" w:hAnsiTheme="minorHAnsi"/>
          <w:szCs w:val="20"/>
        </w:rPr>
        <w:t>globini</w:t>
      </w:r>
      <w:proofErr w:type="spellEnd"/>
    </w:p>
    <w:p w14:paraId="1D7BE533" w14:textId="7509F592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nastavljiva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zunanja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ogledala</w:t>
      </w:r>
      <w:proofErr w:type="spellEnd"/>
    </w:p>
    <w:p w14:paraId="35148854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električni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pomik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stekel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spredaj</w:t>
      </w:r>
      <w:proofErr w:type="spellEnd"/>
    </w:p>
    <w:p w14:paraId="6A112CC5" w14:textId="77777777" w:rsidR="008B0E54" w:rsidRPr="00816C9C" w:rsidRDefault="00AE0AE1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 xml:space="preserve">7. </w:t>
      </w:r>
      <w:proofErr w:type="spellStart"/>
      <w:r w:rsidRPr="00816C9C">
        <w:rPr>
          <w:rFonts w:asciiTheme="minorHAnsi" w:hAnsiTheme="minorHAnsi"/>
          <w:b/>
          <w:szCs w:val="20"/>
        </w:rPr>
        <w:t>Multimedija</w:t>
      </w:r>
      <w:proofErr w:type="spellEnd"/>
    </w:p>
    <w:p w14:paraId="2FEF77F4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zaslon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na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dotik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velikosti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10"</w:t>
      </w:r>
    </w:p>
    <w:p w14:paraId="10D9A52F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Bluetooth </w:t>
      </w:r>
      <w:proofErr w:type="spellStart"/>
      <w:r w:rsidRPr="00816C9C">
        <w:rPr>
          <w:rFonts w:asciiTheme="minorHAnsi" w:hAnsiTheme="minorHAnsi"/>
          <w:szCs w:val="20"/>
        </w:rPr>
        <w:t>povezljivost</w:t>
      </w:r>
      <w:proofErr w:type="spellEnd"/>
    </w:p>
    <w:p w14:paraId="08A2B1E0" w14:textId="150D2013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USB </w:t>
      </w:r>
      <w:proofErr w:type="spellStart"/>
      <w:r w:rsidRPr="00816C9C">
        <w:rPr>
          <w:rFonts w:asciiTheme="minorHAnsi" w:hAnsiTheme="minorHAnsi"/>
          <w:szCs w:val="20"/>
        </w:rPr>
        <w:t>priključki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spredaj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</w:p>
    <w:p w14:paraId="648EA1E2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Apple CarPlay in/ali Android Auto</w:t>
      </w:r>
    </w:p>
    <w:p w14:paraId="4EE54E31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prostoročno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telefoniranje</w:t>
      </w:r>
      <w:proofErr w:type="spellEnd"/>
    </w:p>
    <w:p w14:paraId="5F617040" w14:textId="77777777" w:rsidR="008049C9" w:rsidRPr="00816C9C" w:rsidRDefault="00AE0AE1" w:rsidP="00D00DD3">
      <w:pPr>
        <w:spacing w:before="160" w:after="60"/>
        <w:jc w:val="both"/>
        <w:rPr>
          <w:rFonts w:asciiTheme="minorHAnsi" w:hAnsiTheme="minorHAnsi"/>
          <w:b/>
          <w:szCs w:val="20"/>
        </w:rPr>
      </w:pPr>
      <w:r w:rsidRPr="00816C9C">
        <w:rPr>
          <w:rFonts w:asciiTheme="minorHAnsi" w:hAnsiTheme="minorHAnsi"/>
          <w:b/>
          <w:szCs w:val="20"/>
        </w:rPr>
        <w:t xml:space="preserve">8. </w:t>
      </w:r>
      <w:proofErr w:type="spellStart"/>
      <w:r w:rsidRPr="00816C9C">
        <w:rPr>
          <w:rFonts w:asciiTheme="minorHAnsi" w:hAnsiTheme="minorHAnsi"/>
          <w:b/>
          <w:szCs w:val="20"/>
        </w:rPr>
        <w:t>Zunanjost</w:t>
      </w:r>
      <w:proofErr w:type="spellEnd"/>
    </w:p>
    <w:p w14:paraId="381C20A4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LED </w:t>
      </w:r>
      <w:proofErr w:type="spellStart"/>
      <w:r w:rsidRPr="00816C9C">
        <w:rPr>
          <w:rFonts w:asciiTheme="minorHAnsi" w:hAnsiTheme="minorHAnsi"/>
          <w:szCs w:val="20"/>
        </w:rPr>
        <w:t>žarometi</w:t>
      </w:r>
      <w:proofErr w:type="spellEnd"/>
      <w:r w:rsidRPr="00816C9C">
        <w:rPr>
          <w:rFonts w:asciiTheme="minorHAnsi" w:hAnsiTheme="minorHAnsi"/>
          <w:szCs w:val="20"/>
        </w:rPr>
        <w:t xml:space="preserve"> z </w:t>
      </w:r>
      <w:proofErr w:type="spellStart"/>
      <w:r w:rsidRPr="00816C9C">
        <w:rPr>
          <w:rFonts w:asciiTheme="minorHAnsi" w:hAnsiTheme="minorHAnsi"/>
          <w:szCs w:val="20"/>
        </w:rPr>
        <w:t>dnevnimi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lučmi</w:t>
      </w:r>
      <w:proofErr w:type="spellEnd"/>
    </w:p>
    <w:p w14:paraId="594036D6" w14:textId="7351EA2A" w:rsidR="00A23987" w:rsidRPr="00137B01" w:rsidRDefault="00A23987" w:rsidP="00D00DD3">
      <w:pPr>
        <w:pStyle w:val="Oznaenseznam"/>
        <w:jc w:val="both"/>
        <w:rPr>
          <w:rFonts w:asciiTheme="minorHAnsi" w:hAnsiTheme="minorHAnsi"/>
          <w:b/>
          <w:bCs/>
          <w:strike/>
          <w:color w:val="EE0000"/>
          <w:szCs w:val="20"/>
          <w:u w:val="single"/>
        </w:rPr>
      </w:pPr>
      <w:proofErr w:type="spellStart"/>
      <w:r w:rsidRPr="00137B01">
        <w:rPr>
          <w:rFonts w:asciiTheme="minorHAnsi" w:hAnsiTheme="minorHAnsi"/>
          <w:b/>
          <w:bCs/>
          <w:strike/>
          <w:color w:val="EE0000"/>
          <w:szCs w:val="20"/>
          <w:u w:val="single"/>
        </w:rPr>
        <w:t>Sprednje</w:t>
      </w:r>
      <w:proofErr w:type="spellEnd"/>
      <w:r w:rsidRPr="00137B01">
        <w:rPr>
          <w:rFonts w:asciiTheme="minorHAnsi" w:hAnsiTheme="minorHAnsi"/>
          <w:b/>
          <w:bCs/>
          <w:strike/>
          <w:color w:val="EE0000"/>
          <w:szCs w:val="20"/>
          <w:u w:val="single"/>
        </w:rPr>
        <w:t xml:space="preserve"> </w:t>
      </w:r>
      <w:proofErr w:type="spellStart"/>
      <w:r w:rsidRPr="00137B01">
        <w:rPr>
          <w:rFonts w:asciiTheme="minorHAnsi" w:hAnsiTheme="minorHAnsi"/>
          <w:b/>
          <w:bCs/>
          <w:strike/>
          <w:color w:val="EE0000"/>
          <w:szCs w:val="20"/>
          <w:u w:val="single"/>
        </w:rPr>
        <w:t>meglenke</w:t>
      </w:r>
      <w:proofErr w:type="spellEnd"/>
    </w:p>
    <w:p w14:paraId="6F368742" w14:textId="6641F2ED" w:rsidR="008B0E54" w:rsidRPr="00816C9C" w:rsidRDefault="00AE0AE1" w:rsidP="0071260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zadnje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luči</w:t>
      </w:r>
      <w:proofErr w:type="spellEnd"/>
      <w:r w:rsidRPr="00816C9C">
        <w:rPr>
          <w:rFonts w:asciiTheme="minorHAnsi" w:hAnsiTheme="minorHAnsi"/>
          <w:szCs w:val="20"/>
        </w:rPr>
        <w:t xml:space="preserve"> v LED </w:t>
      </w:r>
      <w:proofErr w:type="spellStart"/>
      <w:r w:rsidRPr="00816C9C">
        <w:rPr>
          <w:rFonts w:asciiTheme="minorHAnsi" w:hAnsiTheme="minorHAnsi"/>
          <w:szCs w:val="20"/>
        </w:rPr>
        <w:t>izvedbi</w:t>
      </w:r>
      <w:proofErr w:type="spellEnd"/>
      <w:r w:rsidRPr="00816C9C">
        <w:rPr>
          <w:rFonts w:asciiTheme="minorHAnsi" w:hAnsiTheme="minorHAnsi"/>
          <w:szCs w:val="20"/>
        </w:rPr>
        <w:t xml:space="preserve"> ali </w:t>
      </w:r>
      <w:proofErr w:type="spellStart"/>
      <w:r w:rsidRPr="00816C9C">
        <w:rPr>
          <w:rFonts w:asciiTheme="minorHAnsi" w:hAnsiTheme="minorHAnsi"/>
          <w:szCs w:val="20"/>
        </w:rPr>
        <w:t>enakovredno</w:t>
      </w:r>
      <w:proofErr w:type="spellEnd"/>
    </w:p>
    <w:p w14:paraId="19EFE9DD" w14:textId="58C310DC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odbijači</w:t>
      </w:r>
      <w:proofErr w:type="spellEnd"/>
      <w:r w:rsidRPr="00816C9C">
        <w:rPr>
          <w:rFonts w:asciiTheme="minorHAnsi" w:hAnsiTheme="minorHAnsi"/>
          <w:szCs w:val="20"/>
        </w:rPr>
        <w:t xml:space="preserve"> in </w:t>
      </w:r>
      <w:proofErr w:type="spellStart"/>
      <w:r w:rsidRPr="00816C9C">
        <w:rPr>
          <w:rFonts w:asciiTheme="minorHAnsi" w:hAnsiTheme="minorHAnsi"/>
          <w:szCs w:val="20"/>
        </w:rPr>
        <w:t>zunanja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oprema</w:t>
      </w:r>
      <w:proofErr w:type="spellEnd"/>
      <w:r w:rsidRPr="00816C9C">
        <w:rPr>
          <w:rFonts w:asciiTheme="minorHAnsi" w:hAnsiTheme="minorHAnsi"/>
          <w:szCs w:val="20"/>
        </w:rPr>
        <w:t xml:space="preserve"> v </w:t>
      </w:r>
      <w:proofErr w:type="spellStart"/>
      <w:r w:rsidRPr="00816C9C">
        <w:rPr>
          <w:rFonts w:asciiTheme="minorHAnsi" w:hAnsiTheme="minorHAnsi"/>
          <w:szCs w:val="20"/>
        </w:rPr>
        <w:t>standardni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oziroma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serijski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izvedbi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proizvajalca</w:t>
      </w:r>
      <w:proofErr w:type="spellEnd"/>
      <w:r w:rsidRPr="00816C9C">
        <w:rPr>
          <w:rFonts w:asciiTheme="minorHAnsi" w:hAnsiTheme="minorHAnsi"/>
          <w:szCs w:val="20"/>
        </w:rPr>
        <w:t xml:space="preserve"> (</w:t>
      </w:r>
      <w:proofErr w:type="spellStart"/>
      <w:r w:rsidRPr="00816C9C">
        <w:rPr>
          <w:rFonts w:asciiTheme="minorHAnsi" w:hAnsiTheme="minorHAnsi"/>
          <w:szCs w:val="20"/>
        </w:rPr>
        <w:t>platišča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aluminijasta</w:t>
      </w:r>
      <w:proofErr w:type="spellEnd"/>
      <w:r w:rsidRPr="00816C9C">
        <w:rPr>
          <w:rFonts w:asciiTheme="minorHAnsi" w:hAnsiTheme="minorHAnsi"/>
          <w:szCs w:val="20"/>
        </w:rPr>
        <w:t>)</w:t>
      </w:r>
    </w:p>
    <w:p w14:paraId="23EB7291" w14:textId="77777777" w:rsidR="008B0E54" w:rsidRPr="00816C9C" w:rsidRDefault="00AE0AE1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 xml:space="preserve">9. </w:t>
      </w:r>
      <w:proofErr w:type="spellStart"/>
      <w:r w:rsidRPr="00816C9C">
        <w:rPr>
          <w:rFonts w:asciiTheme="minorHAnsi" w:hAnsiTheme="minorHAnsi"/>
          <w:b/>
          <w:szCs w:val="20"/>
        </w:rPr>
        <w:t>Dodatna</w:t>
      </w:r>
      <w:proofErr w:type="spellEnd"/>
      <w:r w:rsidRPr="00816C9C">
        <w:rPr>
          <w:rFonts w:asciiTheme="minorHAnsi" w:hAnsiTheme="minorHAnsi"/>
          <w:b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b/>
          <w:szCs w:val="20"/>
        </w:rPr>
        <w:t>oprema</w:t>
      </w:r>
      <w:proofErr w:type="spellEnd"/>
    </w:p>
    <w:p w14:paraId="4C965A0E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komplet</w:t>
      </w:r>
      <w:proofErr w:type="spellEnd"/>
      <w:r w:rsidRPr="00816C9C">
        <w:rPr>
          <w:rFonts w:asciiTheme="minorHAnsi" w:hAnsiTheme="minorHAnsi"/>
          <w:szCs w:val="20"/>
        </w:rPr>
        <w:t xml:space="preserve"> za </w:t>
      </w:r>
      <w:proofErr w:type="spellStart"/>
      <w:r w:rsidRPr="00816C9C">
        <w:rPr>
          <w:rFonts w:asciiTheme="minorHAnsi" w:hAnsiTheme="minorHAnsi"/>
          <w:szCs w:val="20"/>
        </w:rPr>
        <w:t>popravilo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pnevmatik</w:t>
      </w:r>
      <w:proofErr w:type="spellEnd"/>
      <w:r w:rsidRPr="00816C9C">
        <w:rPr>
          <w:rFonts w:asciiTheme="minorHAnsi" w:hAnsiTheme="minorHAnsi"/>
          <w:szCs w:val="20"/>
        </w:rPr>
        <w:t xml:space="preserve"> ali </w:t>
      </w:r>
      <w:proofErr w:type="spellStart"/>
      <w:r w:rsidRPr="00816C9C">
        <w:rPr>
          <w:rFonts w:asciiTheme="minorHAnsi" w:hAnsiTheme="minorHAnsi"/>
          <w:szCs w:val="20"/>
        </w:rPr>
        <w:t>rezervno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kolo</w:t>
      </w:r>
      <w:proofErr w:type="spellEnd"/>
    </w:p>
    <w:p w14:paraId="3F099C3C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12V </w:t>
      </w:r>
      <w:proofErr w:type="spellStart"/>
      <w:r w:rsidRPr="00816C9C">
        <w:rPr>
          <w:rFonts w:asciiTheme="minorHAnsi" w:hAnsiTheme="minorHAnsi"/>
          <w:szCs w:val="20"/>
        </w:rPr>
        <w:t>vtičnica</w:t>
      </w:r>
      <w:proofErr w:type="spellEnd"/>
    </w:p>
    <w:p w14:paraId="0A310DF8" w14:textId="6169A05D" w:rsidR="00712603" w:rsidRPr="00816C9C" w:rsidRDefault="00712603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Možnost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napajanja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zunanjih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naprav</w:t>
      </w:r>
      <w:proofErr w:type="spellEnd"/>
      <w:r w:rsidRPr="00816C9C">
        <w:rPr>
          <w:rFonts w:asciiTheme="minorHAnsi" w:hAnsiTheme="minorHAnsi"/>
          <w:szCs w:val="20"/>
        </w:rPr>
        <w:t xml:space="preserve"> (V2L)</w:t>
      </w:r>
    </w:p>
    <w:p w14:paraId="6EBB78C5" w14:textId="5CA04395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USB </w:t>
      </w:r>
      <w:proofErr w:type="spellStart"/>
      <w:r w:rsidRPr="00816C9C">
        <w:rPr>
          <w:rFonts w:asciiTheme="minorHAnsi" w:hAnsiTheme="minorHAnsi"/>
          <w:szCs w:val="20"/>
        </w:rPr>
        <w:t>priključki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spredaj</w:t>
      </w:r>
      <w:proofErr w:type="spellEnd"/>
      <w:r w:rsidR="008049C9" w:rsidRPr="00816C9C">
        <w:rPr>
          <w:rFonts w:asciiTheme="minorHAnsi" w:hAnsiTheme="minorHAnsi"/>
          <w:szCs w:val="20"/>
        </w:rPr>
        <w:t xml:space="preserve"> (2x)</w:t>
      </w:r>
      <w:r w:rsidRPr="00816C9C">
        <w:rPr>
          <w:rFonts w:asciiTheme="minorHAnsi" w:hAnsiTheme="minorHAnsi"/>
          <w:szCs w:val="20"/>
        </w:rPr>
        <w:t xml:space="preserve"> </w:t>
      </w:r>
    </w:p>
    <w:p w14:paraId="291508A4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2 </w:t>
      </w:r>
      <w:proofErr w:type="spellStart"/>
      <w:r w:rsidRPr="00816C9C">
        <w:rPr>
          <w:rFonts w:asciiTheme="minorHAnsi" w:hAnsiTheme="minorHAnsi"/>
          <w:szCs w:val="20"/>
        </w:rPr>
        <w:t>ključa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oziroma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primerljiv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sistem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dostopa</w:t>
      </w:r>
      <w:proofErr w:type="spellEnd"/>
    </w:p>
    <w:p w14:paraId="26F944C9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obvezna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oprema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skladno</w:t>
      </w:r>
      <w:proofErr w:type="spellEnd"/>
      <w:r w:rsidRPr="00816C9C">
        <w:rPr>
          <w:rFonts w:asciiTheme="minorHAnsi" w:hAnsiTheme="minorHAnsi"/>
          <w:szCs w:val="20"/>
        </w:rPr>
        <w:t xml:space="preserve"> z </w:t>
      </w:r>
      <w:proofErr w:type="spellStart"/>
      <w:r w:rsidRPr="00816C9C">
        <w:rPr>
          <w:rFonts w:asciiTheme="minorHAnsi" w:hAnsiTheme="minorHAnsi"/>
          <w:szCs w:val="20"/>
        </w:rPr>
        <w:t>veljavnimi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predpisi</w:t>
      </w:r>
      <w:proofErr w:type="spellEnd"/>
    </w:p>
    <w:p w14:paraId="43D09841" w14:textId="77777777" w:rsidR="008B0E54" w:rsidRPr="00816C9C" w:rsidRDefault="00AE0AE1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 xml:space="preserve">10. </w:t>
      </w:r>
      <w:proofErr w:type="spellStart"/>
      <w:r w:rsidRPr="00816C9C">
        <w:rPr>
          <w:rFonts w:asciiTheme="minorHAnsi" w:hAnsiTheme="minorHAnsi"/>
          <w:b/>
          <w:szCs w:val="20"/>
        </w:rPr>
        <w:t>Garancija</w:t>
      </w:r>
      <w:proofErr w:type="spellEnd"/>
      <w:r w:rsidRPr="00816C9C">
        <w:rPr>
          <w:rFonts w:asciiTheme="minorHAnsi" w:hAnsiTheme="minorHAnsi"/>
          <w:b/>
          <w:szCs w:val="20"/>
        </w:rPr>
        <w:t xml:space="preserve"> in </w:t>
      </w:r>
      <w:proofErr w:type="spellStart"/>
      <w:r w:rsidRPr="00816C9C">
        <w:rPr>
          <w:rFonts w:asciiTheme="minorHAnsi" w:hAnsiTheme="minorHAnsi"/>
          <w:b/>
          <w:szCs w:val="20"/>
        </w:rPr>
        <w:t>rok</w:t>
      </w:r>
      <w:proofErr w:type="spellEnd"/>
      <w:r w:rsidRPr="00816C9C">
        <w:rPr>
          <w:rFonts w:asciiTheme="minorHAnsi" w:hAnsiTheme="minorHAnsi"/>
          <w:b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b/>
          <w:szCs w:val="20"/>
        </w:rPr>
        <w:t>dobave</w:t>
      </w:r>
      <w:proofErr w:type="spellEnd"/>
    </w:p>
    <w:p w14:paraId="346DC929" w14:textId="2D9E99EC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garancija</w:t>
      </w:r>
      <w:proofErr w:type="spellEnd"/>
      <w:r w:rsidRPr="00816C9C">
        <w:rPr>
          <w:rFonts w:asciiTheme="minorHAnsi" w:hAnsiTheme="minorHAnsi"/>
          <w:szCs w:val="20"/>
        </w:rPr>
        <w:t xml:space="preserve"> za </w:t>
      </w:r>
      <w:proofErr w:type="spellStart"/>
      <w:r w:rsidRPr="00816C9C">
        <w:rPr>
          <w:rFonts w:asciiTheme="minorHAnsi" w:hAnsiTheme="minorHAnsi"/>
          <w:szCs w:val="20"/>
        </w:rPr>
        <w:t>vozilo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r w:rsidR="00782235" w:rsidRPr="00816C9C">
        <w:rPr>
          <w:rFonts w:asciiTheme="minorHAnsi" w:hAnsiTheme="minorHAnsi"/>
          <w:szCs w:val="20"/>
        </w:rPr>
        <w:t>2</w:t>
      </w:r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let</w:t>
      </w:r>
      <w:r w:rsidR="00782235" w:rsidRPr="00816C9C">
        <w:rPr>
          <w:rFonts w:asciiTheme="minorHAnsi" w:hAnsiTheme="minorHAnsi"/>
          <w:szCs w:val="20"/>
        </w:rPr>
        <w:t>i</w:t>
      </w:r>
      <w:proofErr w:type="spellEnd"/>
      <w:r w:rsidR="00782235" w:rsidRPr="00816C9C">
        <w:rPr>
          <w:rFonts w:asciiTheme="minorHAnsi" w:hAnsiTheme="minorHAnsi"/>
          <w:szCs w:val="20"/>
        </w:rPr>
        <w:t xml:space="preserve"> + 3 </w:t>
      </w:r>
      <w:proofErr w:type="spellStart"/>
      <w:r w:rsidR="00782235" w:rsidRPr="00816C9C">
        <w:rPr>
          <w:rFonts w:asciiTheme="minorHAnsi" w:hAnsiTheme="minorHAnsi"/>
          <w:szCs w:val="20"/>
        </w:rPr>
        <w:t>leta</w:t>
      </w:r>
      <w:proofErr w:type="spellEnd"/>
      <w:r w:rsidR="00782235" w:rsidRPr="00816C9C">
        <w:rPr>
          <w:rFonts w:asciiTheme="minorHAnsi" w:hAnsiTheme="minorHAnsi"/>
          <w:szCs w:val="20"/>
        </w:rPr>
        <w:t xml:space="preserve"> </w:t>
      </w:r>
      <w:proofErr w:type="spellStart"/>
      <w:r w:rsidR="00782235" w:rsidRPr="00816C9C">
        <w:rPr>
          <w:rFonts w:asciiTheme="minorHAnsi" w:hAnsiTheme="minorHAnsi"/>
          <w:szCs w:val="20"/>
        </w:rPr>
        <w:t>podaljšanega</w:t>
      </w:r>
      <w:proofErr w:type="spellEnd"/>
      <w:r w:rsidR="00782235" w:rsidRPr="00816C9C">
        <w:rPr>
          <w:rFonts w:asciiTheme="minorHAnsi" w:hAnsiTheme="minorHAnsi"/>
          <w:szCs w:val="20"/>
        </w:rPr>
        <w:t xml:space="preserve"> </w:t>
      </w:r>
      <w:proofErr w:type="spellStart"/>
      <w:r w:rsidR="00782235" w:rsidRPr="00816C9C">
        <w:rPr>
          <w:rFonts w:asciiTheme="minorHAnsi" w:hAnsiTheme="minorHAnsi"/>
          <w:szCs w:val="20"/>
        </w:rPr>
        <w:t>jamstva</w:t>
      </w:r>
      <w:proofErr w:type="spellEnd"/>
    </w:p>
    <w:p w14:paraId="72CAF1AC" w14:textId="77777777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garancija</w:t>
      </w:r>
      <w:proofErr w:type="spellEnd"/>
      <w:r w:rsidRPr="00816C9C">
        <w:rPr>
          <w:rFonts w:asciiTheme="minorHAnsi" w:hAnsiTheme="minorHAnsi"/>
          <w:szCs w:val="20"/>
        </w:rPr>
        <w:t xml:space="preserve"> za </w:t>
      </w:r>
      <w:proofErr w:type="spellStart"/>
      <w:r w:rsidRPr="00816C9C">
        <w:rPr>
          <w:rFonts w:asciiTheme="minorHAnsi" w:hAnsiTheme="minorHAnsi"/>
          <w:szCs w:val="20"/>
        </w:rPr>
        <w:t>baterijo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8 let </w:t>
      </w:r>
      <w:proofErr w:type="spellStart"/>
      <w:r w:rsidRPr="00816C9C">
        <w:rPr>
          <w:rFonts w:asciiTheme="minorHAnsi" w:hAnsiTheme="minorHAnsi"/>
          <w:szCs w:val="20"/>
        </w:rPr>
        <w:t>oziroma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najmanj</w:t>
      </w:r>
      <w:proofErr w:type="spellEnd"/>
      <w:r w:rsidRPr="00816C9C">
        <w:rPr>
          <w:rFonts w:asciiTheme="minorHAnsi" w:hAnsiTheme="minorHAnsi"/>
          <w:szCs w:val="20"/>
        </w:rPr>
        <w:t xml:space="preserve"> 160.000 km</w:t>
      </w:r>
    </w:p>
    <w:p w14:paraId="6EA65422" w14:textId="20A742E1" w:rsidR="008B0E54" w:rsidRPr="00816C9C" w:rsidRDefault="00AE0AE1" w:rsidP="00D00DD3">
      <w:pPr>
        <w:pStyle w:val="Oznaenseznam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rok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dobave</w:t>
      </w:r>
      <w:proofErr w:type="spellEnd"/>
      <w:r w:rsidRPr="00816C9C">
        <w:rPr>
          <w:rFonts w:asciiTheme="minorHAnsi" w:hAnsiTheme="minorHAnsi"/>
          <w:szCs w:val="20"/>
        </w:rPr>
        <w:t xml:space="preserve">: </w:t>
      </w:r>
      <w:proofErr w:type="spellStart"/>
      <w:r w:rsidRPr="00816C9C">
        <w:rPr>
          <w:rFonts w:asciiTheme="minorHAnsi" w:hAnsiTheme="minorHAnsi"/>
          <w:szCs w:val="20"/>
        </w:rPr>
        <w:t>največ</w:t>
      </w:r>
      <w:proofErr w:type="spellEnd"/>
      <w:r w:rsidRPr="00816C9C">
        <w:rPr>
          <w:rFonts w:asciiTheme="minorHAnsi" w:hAnsiTheme="minorHAnsi"/>
          <w:szCs w:val="20"/>
        </w:rPr>
        <w:t xml:space="preserve"> 60 </w:t>
      </w:r>
      <w:proofErr w:type="spellStart"/>
      <w:r w:rsidRPr="00816C9C">
        <w:rPr>
          <w:rFonts w:asciiTheme="minorHAnsi" w:hAnsiTheme="minorHAnsi"/>
          <w:szCs w:val="20"/>
        </w:rPr>
        <w:t>koledarskih</w:t>
      </w:r>
      <w:proofErr w:type="spellEnd"/>
      <w:r w:rsidRPr="00816C9C">
        <w:rPr>
          <w:rFonts w:asciiTheme="minorHAnsi" w:hAnsiTheme="minorHAnsi"/>
          <w:szCs w:val="20"/>
        </w:rPr>
        <w:t xml:space="preserve"> dni od </w:t>
      </w:r>
      <w:proofErr w:type="spellStart"/>
      <w:r w:rsidRPr="00816C9C">
        <w:rPr>
          <w:rFonts w:asciiTheme="minorHAnsi" w:hAnsiTheme="minorHAnsi"/>
          <w:szCs w:val="20"/>
        </w:rPr>
        <w:t>dneva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prejema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posameznega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pisnega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naročila</w:t>
      </w:r>
      <w:proofErr w:type="spellEnd"/>
      <w:r w:rsidRPr="00816C9C">
        <w:rPr>
          <w:rFonts w:asciiTheme="minorHAnsi" w:hAnsiTheme="minorHAnsi"/>
          <w:szCs w:val="20"/>
        </w:rPr>
        <w:t xml:space="preserve"> naročnika </w:t>
      </w:r>
      <w:proofErr w:type="spellStart"/>
      <w:r w:rsidRPr="00816C9C">
        <w:rPr>
          <w:rFonts w:asciiTheme="minorHAnsi" w:hAnsiTheme="minorHAnsi"/>
          <w:szCs w:val="20"/>
        </w:rPr>
        <w:t>oziroma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krajši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rok</w:t>
      </w:r>
      <w:proofErr w:type="spellEnd"/>
      <w:r w:rsidRPr="00816C9C">
        <w:rPr>
          <w:rFonts w:asciiTheme="minorHAnsi" w:hAnsiTheme="minorHAnsi"/>
          <w:szCs w:val="20"/>
        </w:rPr>
        <w:t xml:space="preserve">, </w:t>
      </w:r>
      <w:proofErr w:type="spellStart"/>
      <w:r w:rsidRPr="00816C9C">
        <w:rPr>
          <w:rFonts w:asciiTheme="minorHAnsi" w:hAnsiTheme="minorHAnsi"/>
          <w:szCs w:val="20"/>
        </w:rPr>
        <w:t>ponujen</w:t>
      </w:r>
      <w:proofErr w:type="spellEnd"/>
      <w:r w:rsidRPr="00816C9C">
        <w:rPr>
          <w:rFonts w:asciiTheme="minorHAnsi" w:hAnsiTheme="minorHAnsi"/>
          <w:szCs w:val="20"/>
        </w:rPr>
        <w:t xml:space="preserve"> v </w:t>
      </w:r>
      <w:proofErr w:type="spellStart"/>
      <w:r w:rsidRPr="00816C9C">
        <w:rPr>
          <w:rFonts w:asciiTheme="minorHAnsi" w:hAnsiTheme="minorHAnsi"/>
          <w:szCs w:val="20"/>
        </w:rPr>
        <w:t>ponudbi</w:t>
      </w:r>
      <w:proofErr w:type="spellEnd"/>
    </w:p>
    <w:p w14:paraId="7DF697E8" w14:textId="77777777" w:rsidR="008B0E54" w:rsidRPr="00816C9C" w:rsidRDefault="00AE0AE1" w:rsidP="00D00DD3">
      <w:pPr>
        <w:spacing w:before="160"/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b/>
          <w:szCs w:val="20"/>
        </w:rPr>
        <w:t>Splošne</w:t>
      </w:r>
      <w:proofErr w:type="spellEnd"/>
      <w:r w:rsidRPr="00816C9C">
        <w:rPr>
          <w:rFonts w:asciiTheme="minorHAnsi" w:hAnsiTheme="minorHAnsi"/>
          <w:b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b/>
          <w:szCs w:val="20"/>
        </w:rPr>
        <w:t>določbe</w:t>
      </w:r>
      <w:proofErr w:type="spellEnd"/>
    </w:p>
    <w:p w14:paraId="782E8D59" w14:textId="77777777" w:rsidR="008B0E54" w:rsidRPr="00816C9C" w:rsidRDefault="00AE0AE1" w:rsidP="00D00DD3">
      <w:pPr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Ponudnik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lahko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ponudi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tehnično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boljše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vozilo</w:t>
      </w:r>
      <w:proofErr w:type="spellEnd"/>
      <w:r w:rsidRPr="00816C9C">
        <w:rPr>
          <w:rFonts w:asciiTheme="minorHAnsi" w:hAnsiTheme="minorHAnsi"/>
          <w:szCs w:val="20"/>
        </w:rPr>
        <w:t xml:space="preserve"> od </w:t>
      </w:r>
      <w:proofErr w:type="spellStart"/>
      <w:r w:rsidRPr="00816C9C">
        <w:rPr>
          <w:rFonts w:asciiTheme="minorHAnsi" w:hAnsiTheme="minorHAnsi"/>
          <w:szCs w:val="20"/>
        </w:rPr>
        <w:t>zahtevanega</w:t>
      </w:r>
      <w:proofErr w:type="spellEnd"/>
      <w:r w:rsidRPr="00816C9C">
        <w:rPr>
          <w:rFonts w:asciiTheme="minorHAnsi" w:hAnsiTheme="minorHAnsi"/>
          <w:szCs w:val="20"/>
        </w:rPr>
        <w:t xml:space="preserve">, </w:t>
      </w:r>
      <w:proofErr w:type="spellStart"/>
      <w:r w:rsidRPr="00816C9C">
        <w:rPr>
          <w:rFonts w:asciiTheme="minorHAnsi" w:hAnsiTheme="minorHAnsi"/>
          <w:szCs w:val="20"/>
        </w:rPr>
        <w:t>vendar</w:t>
      </w:r>
      <w:proofErr w:type="spellEnd"/>
      <w:r w:rsidRPr="00816C9C">
        <w:rPr>
          <w:rFonts w:asciiTheme="minorHAnsi" w:hAnsiTheme="minorHAnsi"/>
          <w:szCs w:val="20"/>
        </w:rPr>
        <w:t xml:space="preserve"> mora </w:t>
      </w:r>
      <w:proofErr w:type="spellStart"/>
      <w:r w:rsidRPr="00816C9C">
        <w:rPr>
          <w:rFonts w:asciiTheme="minorHAnsi" w:hAnsiTheme="minorHAnsi"/>
          <w:szCs w:val="20"/>
        </w:rPr>
        <w:t>ponujeno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vozilo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izpolnjevati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vse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minimalne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tehnične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zahteve</w:t>
      </w:r>
      <w:proofErr w:type="spellEnd"/>
      <w:r w:rsidRPr="00816C9C">
        <w:rPr>
          <w:rFonts w:asciiTheme="minorHAnsi" w:hAnsiTheme="minorHAnsi"/>
          <w:szCs w:val="20"/>
        </w:rPr>
        <w:t xml:space="preserve"> naročnika.</w:t>
      </w:r>
    </w:p>
    <w:p w14:paraId="2CF18918" w14:textId="77777777" w:rsidR="008B0E54" w:rsidRPr="00816C9C" w:rsidRDefault="00AE0AE1" w:rsidP="00D00DD3">
      <w:pPr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Vse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navedbe</w:t>
      </w:r>
      <w:proofErr w:type="spellEnd"/>
      <w:r w:rsidRPr="00816C9C">
        <w:rPr>
          <w:rFonts w:asciiTheme="minorHAnsi" w:hAnsiTheme="minorHAnsi"/>
          <w:szCs w:val="20"/>
        </w:rPr>
        <w:t xml:space="preserve"> glede </w:t>
      </w:r>
      <w:proofErr w:type="spellStart"/>
      <w:r w:rsidRPr="00816C9C">
        <w:rPr>
          <w:rFonts w:asciiTheme="minorHAnsi" w:hAnsiTheme="minorHAnsi"/>
          <w:szCs w:val="20"/>
        </w:rPr>
        <w:t>blagovnih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znamk</w:t>
      </w:r>
      <w:proofErr w:type="spellEnd"/>
      <w:r w:rsidRPr="00816C9C">
        <w:rPr>
          <w:rFonts w:asciiTheme="minorHAnsi" w:hAnsiTheme="minorHAnsi"/>
          <w:szCs w:val="20"/>
        </w:rPr>
        <w:t xml:space="preserve">, </w:t>
      </w:r>
      <w:proofErr w:type="spellStart"/>
      <w:r w:rsidRPr="00816C9C">
        <w:rPr>
          <w:rFonts w:asciiTheme="minorHAnsi" w:hAnsiTheme="minorHAnsi"/>
          <w:szCs w:val="20"/>
        </w:rPr>
        <w:t>modelov</w:t>
      </w:r>
      <w:proofErr w:type="spellEnd"/>
      <w:r w:rsidRPr="00816C9C">
        <w:rPr>
          <w:rFonts w:asciiTheme="minorHAnsi" w:hAnsiTheme="minorHAnsi"/>
          <w:szCs w:val="20"/>
        </w:rPr>
        <w:t xml:space="preserve">, </w:t>
      </w:r>
      <w:proofErr w:type="spellStart"/>
      <w:r w:rsidRPr="00816C9C">
        <w:rPr>
          <w:rFonts w:asciiTheme="minorHAnsi" w:hAnsiTheme="minorHAnsi"/>
          <w:szCs w:val="20"/>
        </w:rPr>
        <w:t>tipov</w:t>
      </w:r>
      <w:proofErr w:type="spellEnd"/>
      <w:r w:rsidRPr="00816C9C">
        <w:rPr>
          <w:rFonts w:asciiTheme="minorHAnsi" w:hAnsiTheme="minorHAnsi"/>
          <w:szCs w:val="20"/>
        </w:rPr>
        <w:t xml:space="preserve">, </w:t>
      </w:r>
      <w:proofErr w:type="spellStart"/>
      <w:r w:rsidRPr="00816C9C">
        <w:rPr>
          <w:rFonts w:asciiTheme="minorHAnsi" w:hAnsiTheme="minorHAnsi"/>
          <w:szCs w:val="20"/>
        </w:rPr>
        <w:t>proizvajalcev</w:t>
      </w:r>
      <w:proofErr w:type="spellEnd"/>
      <w:r w:rsidRPr="00816C9C">
        <w:rPr>
          <w:rFonts w:asciiTheme="minorHAnsi" w:hAnsiTheme="minorHAnsi"/>
          <w:szCs w:val="20"/>
        </w:rPr>
        <w:t xml:space="preserve"> ali </w:t>
      </w:r>
      <w:proofErr w:type="spellStart"/>
      <w:r w:rsidRPr="00816C9C">
        <w:rPr>
          <w:rFonts w:asciiTheme="minorHAnsi" w:hAnsiTheme="minorHAnsi"/>
          <w:szCs w:val="20"/>
        </w:rPr>
        <w:t>drugih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izvorov</w:t>
      </w:r>
      <w:proofErr w:type="spellEnd"/>
      <w:r w:rsidRPr="00816C9C">
        <w:rPr>
          <w:rFonts w:asciiTheme="minorHAnsi" w:hAnsiTheme="minorHAnsi"/>
          <w:szCs w:val="20"/>
        </w:rPr>
        <w:t xml:space="preserve"> se </w:t>
      </w:r>
      <w:proofErr w:type="spellStart"/>
      <w:r w:rsidRPr="00816C9C">
        <w:rPr>
          <w:rFonts w:asciiTheme="minorHAnsi" w:hAnsiTheme="minorHAnsi"/>
          <w:szCs w:val="20"/>
        </w:rPr>
        <w:t>razumejo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kot</w:t>
      </w:r>
      <w:proofErr w:type="spellEnd"/>
      <w:r w:rsidRPr="00816C9C">
        <w:rPr>
          <w:rFonts w:asciiTheme="minorHAnsi" w:hAnsiTheme="minorHAnsi"/>
          <w:szCs w:val="20"/>
        </w:rPr>
        <w:t xml:space="preserve"> »ali </w:t>
      </w:r>
      <w:proofErr w:type="spellStart"/>
      <w:r w:rsidRPr="00816C9C">
        <w:rPr>
          <w:rFonts w:asciiTheme="minorHAnsi" w:hAnsiTheme="minorHAnsi"/>
          <w:szCs w:val="20"/>
        </w:rPr>
        <w:t>enakovredno</w:t>
      </w:r>
      <w:proofErr w:type="spellEnd"/>
      <w:r w:rsidRPr="00816C9C">
        <w:rPr>
          <w:rFonts w:asciiTheme="minorHAnsi" w:hAnsiTheme="minorHAnsi"/>
          <w:szCs w:val="20"/>
        </w:rPr>
        <w:t>«.</w:t>
      </w:r>
    </w:p>
    <w:p w14:paraId="492517A3" w14:textId="77777777" w:rsidR="008B0E54" w:rsidRPr="00816C9C" w:rsidRDefault="00AE0AE1" w:rsidP="00D00DD3">
      <w:pPr>
        <w:jc w:val="both"/>
        <w:rPr>
          <w:rFonts w:asciiTheme="minorHAnsi" w:hAnsiTheme="minorHAnsi"/>
          <w:szCs w:val="20"/>
        </w:rPr>
      </w:pPr>
      <w:proofErr w:type="spellStart"/>
      <w:r w:rsidRPr="00816C9C">
        <w:rPr>
          <w:rFonts w:asciiTheme="minorHAnsi" w:hAnsiTheme="minorHAnsi"/>
          <w:szCs w:val="20"/>
        </w:rPr>
        <w:t>Ponudnik</w:t>
      </w:r>
      <w:proofErr w:type="spellEnd"/>
      <w:r w:rsidRPr="00816C9C">
        <w:rPr>
          <w:rFonts w:asciiTheme="minorHAnsi" w:hAnsiTheme="minorHAnsi"/>
          <w:szCs w:val="20"/>
        </w:rPr>
        <w:t xml:space="preserve"> mora v </w:t>
      </w:r>
      <w:proofErr w:type="spellStart"/>
      <w:r w:rsidRPr="00816C9C">
        <w:rPr>
          <w:rFonts w:asciiTheme="minorHAnsi" w:hAnsiTheme="minorHAnsi"/>
          <w:szCs w:val="20"/>
        </w:rPr>
        <w:t>ponudbi</w:t>
      </w:r>
      <w:proofErr w:type="spellEnd"/>
      <w:r w:rsidRPr="00816C9C">
        <w:rPr>
          <w:rFonts w:asciiTheme="minorHAnsi" w:hAnsiTheme="minorHAnsi"/>
          <w:szCs w:val="20"/>
        </w:rPr>
        <w:t xml:space="preserve"> za </w:t>
      </w:r>
      <w:proofErr w:type="spellStart"/>
      <w:r w:rsidRPr="00816C9C">
        <w:rPr>
          <w:rFonts w:asciiTheme="minorHAnsi" w:hAnsiTheme="minorHAnsi"/>
          <w:szCs w:val="20"/>
        </w:rPr>
        <w:t>posamezni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sklop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predložiti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tehnično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dokumentacijo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proizvajalca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oziroma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drugo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ustrezno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dokazilo</w:t>
      </w:r>
      <w:proofErr w:type="spellEnd"/>
      <w:r w:rsidRPr="00816C9C">
        <w:rPr>
          <w:rFonts w:asciiTheme="minorHAnsi" w:hAnsiTheme="minorHAnsi"/>
          <w:szCs w:val="20"/>
        </w:rPr>
        <w:t xml:space="preserve">, </w:t>
      </w:r>
      <w:proofErr w:type="spellStart"/>
      <w:r w:rsidRPr="00816C9C">
        <w:rPr>
          <w:rFonts w:asciiTheme="minorHAnsi" w:hAnsiTheme="minorHAnsi"/>
          <w:szCs w:val="20"/>
        </w:rPr>
        <w:t>iz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katerega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bodo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jasno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razvidne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tehnične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lastnosti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ponujenega</w:t>
      </w:r>
      <w:proofErr w:type="spellEnd"/>
      <w:r w:rsidRPr="00816C9C">
        <w:rPr>
          <w:rFonts w:asciiTheme="minorHAnsi" w:hAnsiTheme="minorHAnsi"/>
          <w:szCs w:val="20"/>
        </w:rPr>
        <w:t xml:space="preserve"> </w:t>
      </w:r>
      <w:proofErr w:type="spellStart"/>
      <w:r w:rsidRPr="00816C9C">
        <w:rPr>
          <w:rFonts w:asciiTheme="minorHAnsi" w:hAnsiTheme="minorHAnsi"/>
          <w:szCs w:val="20"/>
        </w:rPr>
        <w:t>vozila</w:t>
      </w:r>
      <w:proofErr w:type="spellEnd"/>
      <w:r w:rsidRPr="00816C9C">
        <w:rPr>
          <w:rFonts w:asciiTheme="minorHAnsi" w:hAnsiTheme="minorHAnsi"/>
          <w:szCs w:val="20"/>
        </w:rPr>
        <w:t xml:space="preserve"> in </w:t>
      </w:r>
      <w:proofErr w:type="spellStart"/>
      <w:r w:rsidRPr="00816C9C">
        <w:rPr>
          <w:rFonts w:asciiTheme="minorHAnsi" w:hAnsiTheme="minorHAnsi"/>
          <w:szCs w:val="20"/>
        </w:rPr>
        <w:t>skladnost</w:t>
      </w:r>
      <w:proofErr w:type="spellEnd"/>
      <w:r w:rsidRPr="00816C9C">
        <w:rPr>
          <w:rFonts w:asciiTheme="minorHAnsi" w:hAnsiTheme="minorHAnsi"/>
          <w:szCs w:val="20"/>
        </w:rPr>
        <w:t xml:space="preserve"> z </w:t>
      </w:r>
      <w:proofErr w:type="spellStart"/>
      <w:r w:rsidRPr="00816C9C">
        <w:rPr>
          <w:rFonts w:asciiTheme="minorHAnsi" w:hAnsiTheme="minorHAnsi"/>
          <w:szCs w:val="20"/>
        </w:rPr>
        <w:t>zahtevami</w:t>
      </w:r>
      <w:proofErr w:type="spellEnd"/>
      <w:r w:rsidRPr="00816C9C">
        <w:rPr>
          <w:rFonts w:asciiTheme="minorHAnsi" w:hAnsiTheme="minorHAnsi"/>
          <w:szCs w:val="20"/>
        </w:rPr>
        <w:t xml:space="preserve"> naročnika.</w:t>
      </w:r>
    </w:p>
    <w:p w14:paraId="2F08B1B7" w14:textId="77777777" w:rsidR="002F25F1" w:rsidRPr="00D00DD3" w:rsidRDefault="002F25F1" w:rsidP="00D00DD3">
      <w:pPr>
        <w:jc w:val="both"/>
        <w:rPr>
          <w:rFonts w:asciiTheme="minorHAnsi" w:hAnsiTheme="minorHAnsi"/>
          <w:szCs w:val="20"/>
        </w:rPr>
      </w:pPr>
    </w:p>
    <w:p w14:paraId="7B9689BA" w14:textId="32DF1603" w:rsidR="00C9046E" w:rsidRPr="00D00DD3" w:rsidRDefault="00C9046E" w:rsidP="00D00DD3">
      <w:pPr>
        <w:jc w:val="both"/>
        <w:rPr>
          <w:rFonts w:asciiTheme="minorHAnsi" w:hAnsiTheme="minorHAnsi"/>
          <w:szCs w:val="20"/>
        </w:rPr>
      </w:pPr>
    </w:p>
    <w:sectPr w:rsidR="00C9046E" w:rsidRPr="00D00DD3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6694569">
    <w:abstractNumId w:val="8"/>
  </w:num>
  <w:num w:numId="2" w16cid:durableId="1586259106">
    <w:abstractNumId w:val="6"/>
  </w:num>
  <w:num w:numId="3" w16cid:durableId="1072463403">
    <w:abstractNumId w:val="5"/>
  </w:num>
  <w:num w:numId="4" w16cid:durableId="1304576005">
    <w:abstractNumId w:val="4"/>
  </w:num>
  <w:num w:numId="5" w16cid:durableId="217060046">
    <w:abstractNumId w:val="7"/>
  </w:num>
  <w:num w:numId="6" w16cid:durableId="927153149">
    <w:abstractNumId w:val="3"/>
  </w:num>
  <w:num w:numId="7" w16cid:durableId="582224478">
    <w:abstractNumId w:val="2"/>
  </w:num>
  <w:num w:numId="8" w16cid:durableId="120541641">
    <w:abstractNumId w:val="1"/>
  </w:num>
  <w:num w:numId="9" w16cid:durableId="108044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48CD"/>
    <w:rsid w:val="000518AB"/>
    <w:rsid w:val="0006063C"/>
    <w:rsid w:val="000B674A"/>
    <w:rsid w:val="00137B01"/>
    <w:rsid w:val="0015074B"/>
    <w:rsid w:val="00154F5D"/>
    <w:rsid w:val="00165D38"/>
    <w:rsid w:val="00167200"/>
    <w:rsid w:val="00167C22"/>
    <w:rsid w:val="00177AF4"/>
    <w:rsid w:val="00187A79"/>
    <w:rsid w:val="001F31DC"/>
    <w:rsid w:val="001F506C"/>
    <w:rsid w:val="0020133C"/>
    <w:rsid w:val="0022408C"/>
    <w:rsid w:val="0029639D"/>
    <w:rsid w:val="002F25F1"/>
    <w:rsid w:val="00303730"/>
    <w:rsid w:val="00326F90"/>
    <w:rsid w:val="0038269B"/>
    <w:rsid w:val="003C128B"/>
    <w:rsid w:val="003D38B6"/>
    <w:rsid w:val="003E23B9"/>
    <w:rsid w:val="004742CD"/>
    <w:rsid w:val="0047455D"/>
    <w:rsid w:val="0054069E"/>
    <w:rsid w:val="006B5944"/>
    <w:rsid w:val="006E3A98"/>
    <w:rsid w:val="0070512F"/>
    <w:rsid w:val="00712603"/>
    <w:rsid w:val="007279D0"/>
    <w:rsid w:val="0073349A"/>
    <w:rsid w:val="00782235"/>
    <w:rsid w:val="008049C9"/>
    <w:rsid w:val="00816C9C"/>
    <w:rsid w:val="00834788"/>
    <w:rsid w:val="008B0E54"/>
    <w:rsid w:val="008C34E0"/>
    <w:rsid w:val="008F5E77"/>
    <w:rsid w:val="00931662"/>
    <w:rsid w:val="009A3D62"/>
    <w:rsid w:val="009D7694"/>
    <w:rsid w:val="00A23987"/>
    <w:rsid w:val="00AA1D8D"/>
    <w:rsid w:val="00AC5E43"/>
    <w:rsid w:val="00AD4B1A"/>
    <w:rsid w:val="00AE0AE1"/>
    <w:rsid w:val="00AF1B1A"/>
    <w:rsid w:val="00B47730"/>
    <w:rsid w:val="00C42998"/>
    <w:rsid w:val="00C9046E"/>
    <w:rsid w:val="00CB0664"/>
    <w:rsid w:val="00D00DD3"/>
    <w:rsid w:val="00D4756D"/>
    <w:rsid w:val="00D86EF3"/>
    <w:rsid w:val="00E41502"/>
    <w:rsid w:val="00EF4D83"/>
    <w:rsid w:val="00F7640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FFACED"/>
  <w14:defaultImageDpi w14:val="300"/>
  <w15:docId w15:val="{D6B2B5FD-A0C7-4689-8919-6EDA0F09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rPr>
      <w:rFonts w:ascii="Arial" w:eastAsia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</dc:creator>
  <cp:keywords/>
  <dc:description/>
  <cp:lastModifiedBy>Ema Bosnic</cp:lastModifiedBy>
  <cp:revision>3</cp:revision>
  <dcterms:created xsi:type="dcterms:W3CDTF">2026-08-24T07:00:00Z</dcterms:created>
  <dcterms:modified xsi:type="dcterms:W3CDTF">2026-08-24T12:23:00Z</dcterms:modified>
  <cp:category/>
</cp:coreProperties>
</file>